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5264" w:rsidRPr="009C5264" w:rsidRDefault="009C5264" w:rsidP="00604D40">
      <w:pPr>
        <w:pStyle w:val="NormalWeb"/>
        <w:spacing w:after="0" w:afterAutospacing="0"/>
        <w:jc w:val="center"/>
        <w:rPr>
          <w:sz w:val="32"/>
          <w:szCs w:val="32"/>
        </w:rPr>
      </w:pPr>
      <w:r w:rsidRPr="009C5264">
        <w:rPr>
          <w:rStyle w:val="Strong"/>
          <w:sz w:val="32"/>
          <w:szCs w:val="32"/>
        </w:rPr>
        <w:t>AI-Powered Cloud-Based Smart Traffic Signal Management System Using YOLOv5 and ML Intelligence</w:t>
      </w:r>
    </w:p>
    <w:p w:rsidR="009C5264" w:rsidRPr="009C5264" w:rsidRDefault="009C5264" w:rsidP="009C5264">
      <w:pPr>
        <w:spacing w:after="0" w:line="240" w:lineRule="auto"/>
        <w:jc w:val="center"/>
        <w:rPr>
          <w:rFonts w:ascii="Times New Roman" w:eastAsia="Times New Roman" w:hAnsi="Times New Roman" w:cs="Times New Roman"/>
          <w:color w:val="000000"/>
          <w:sz w:val="24"/>
          <w:szCs w:val="24"/>
          <w:lang w:bidi="ne-NP"/>
        </w:rPr>
      </w:pPr>
      <w:r w:rsidRPr="009C5264">
        <w:rPr>
          <w:rFonts w:ascii="Times New Roman" w:hAnsi="Times New Roman" w:cs="Times New Roman"/>
          <w:sz w:val="24"/>
          <w:szCs w:val="24"/>
        </w:rPr>
        <w:t xml:space="preserve"> </w:t>
      </w:r>
      <w:proofErr w:type="spellStart"/>
      <w:r w:rsidRPr="009C5264">
        <w:rPr>
          <w:rFonts w:ascii="Times New Roman" w:hAnsi="Times New Roman" w:cs="Times New Roman"/>
          <w:sz w:val="24"/>
          <w:szCs w:val="24"/>
        </w:rPr>
        <w:t>Er</w:t>
      </w:r>
      <w:proofErr w:type="spellEnd"/>
      <w:r w:rsidRPr="009C5264">
        <w:rPr>
          <w:rFonts w:ascii="Times New Roman" w:hAnsi="Times New Roman" w:cs="Times New Roman"/>
          <w:sz w:val="24"/>
          <w:szCs w:val="24"/>
        </w:rPr>
        <w:t xml:space="preserve">. </w:t>
      </w:r>
      <w:proofErr w:type="spellStart"/>
      <w:r w:rsidRPr="009C5264">
        <w:rPr>
          <w:rFonts w:ascii="Times New Roman" w:hAnsi="Times New Roman" w:cs="Times New Roman"/>
          <w:sz w:val="24"/>
          <w:szCs w:val="24"/>
        </w:rPr>
        <w:t>Bishwajit</w:t>
      </w:r>
      <w:proofErr w:type="spellEnd"/>
      <w:r w:rsidRPr="009C5264">
        <w:rPr>
          <w:rFonts w:ascii="Times New Roman" w:hAnsi="Times New Roman" w:cs="Times New Roman"/>
          <w:sz w:val="24"/>
          <w:szCs w:val="24"/>
        </w:rPr>
        <w:t xml:space="preserve"> Kumar </w:t>
      </w:r>
      <w:proofErr w:type="spellStart"/>
      <w:r w:rsidRPr="009C5264">
        <w:rPr>
          <w:rFonts w:ascii="Times New Roman" w:hAnsi="Times New Roman" w:cs="Times New Roman"/>
          <w:sz w:val="24"/>
          <w:szCs w:val="24"/>
        </w:rPr>
        <w:t>Bhagat</w:t>
      </w:r>
      <w:proofErr w:type="spellEnd"/>
      <w:r w:rsidRPr="009C5264">
        <w:rPr>
          <w:rFonts w:ascii="Times New Roman" w:eastAsia="Times New Roman" w:hAnsi="Times New Roman" w:cs="Times New Roman"/>
          <w:color w:val="000000"/>
          <w:sz w:val="24"/>
          <w:szCs w:val="24"/>
          <w:vertAlign w:val="superscript"/>
          <w:lang w:bidi="ne-NP"/>
        </w:rPr>
        <w:t xml:space="preserve"> </w:t>
      </w:r>
      <w:r w:rsidR="009F1430" w:rsidRPr="009F1430">
        <w:rPr>
          <w:rFonts w:ascii="Times New Roman" w:eastAsia="Times New Roman" w:hAnsi="Times New Roman" w:cs="Times New Roman"/>
          <w:color w:val="000000"/>
          <w:sz w:val="24"/>
          <w:szCs w:val="24"/>
          <w:vertAlign w:val="superscript"/>
          <w:lang w:bidi="ne-NP"/>
        </w:rPr>
        <w:t>1</w:t>
      </w:r>
      <w:r w:rsidR="009F1430" w:rsidRPr="009F1430">
        <w:rPr>
          <w:rFonts w:ascii="Times New Roman" w:eastAsia="Times New Roman" w:hAnsi="Times New Roman" w:cs="Times New Roman"/>
          <w:color w:val="000000"/>
          <w:sz w:val="24"/>
          <w:szCs w:val="24"/>
          <w:lang w:bidi="ne-NP"/>
        </w:rPr>
        <w:t xml:space="preserve">, </w:t>
      </w:r>
      <w:r w:rsidRPr="009C5264">
        <w:rPr>
          <w:rFonts w:ascii="Times New Roman" w:hAnsi="Times New Roman" w:cs="Times New Roman"/>
          <w:sz w:val="24"/>
          <w:szCs w:val="24"/>
        </w:rPr>
        <w:t xml:space="preserve">Prof. </w:t>
      </w:r>
      <w:proofErr w:type="spellStart"/>
      <w:r w:rsidRPr="009C5264">
        <w:rPr>
          <w:rFonts w:ascii="Times New Roman" w:hAnsi="Times New Roman" w:cs="Times New Roman"/>
          <w:sz w:val="24"/>
          <w:szCs w:val="24"/>
        </w:rPr>
        <w:t>Vidhi</w:t>
      </w:r>
      <w:proofErr w:type="spellEnd"/>
      <w:r w:rsidRPr="009C5264">
        <w:rPr>
          <w:rFonts w:ascii="Times New Roman" w:hAnsi="Times New Roman" w:cs="Times New Roman"/>
          <w:sz w:val="24"/>
          <w:szCs w:val="24"/>
        </w:rPr>
        <w:t xml:space="preserve"> </w:t>
      </w:r>
      <w:proofErr w:type="spellStart"/>
      <w:r w:rsidRPr="009C5264">
        <w:rPr>
          <w:rFonts w:ascii="Times New Roman" w:hAnsi="Times New Roman" w:cs="Times New Roman"/>
          <w:sz w:val="24"/>
          <w:szCs w:val="24"/>
        </w:rPr>
        <w:t>Chaudhari</w:t>
      </w:r>
      <w:proofErr w:type="spellEnd"/>
      <w:r w:rsidRPr="009C5264">
        <w:rPr>
          <w:rFonts w:ascii="Times New Roman" w:eastAsia="Times New Roman" w:hAnsi="Times New Roman" w:cs="Times New Roman"/>
          <w:color w:val="000000"/>
          <w:sz w:val="24"/>
          <w:szCs w:val="24"/>
          <w:vertAlign w:val="superscript"/>
          <w:lang w:bidi="ne-NP"/>
        </w:rPr>
        <w:t xml:space="preserve"> </w:t>
      </w:r>
      <w:r w:rsidR="009F1430" w:rsidRPr="009F1430">
        <w:rPr>
          <w:rFonts w:ascii="Times New Roman" w:eastAsia="Times New Roman" w:hAnsi="Times New Roman" w:cs="Times New Roman"/>
          <w:color w:val="000000"/>
          <w:sz w:val="24"/>
          <w:szCs w:val="24"/>
          <w:vertAlign w:val="superscript"/>
          <w:lang w:bidi="ne-NP"/>
        </w:rPr>
        <w:t>2</w:t>
      </w:r>
    </w:p>
    <w:p w:rsidR="009C5264" w:rsidRPr="009C5264" w:rsidRDefault="009C5264" w:rsidP="009F1430">
      <w:pPr>
        <w:spacing w:after="0" w:line="240" w:lineRule="auto"/>
        <w:jc w:val="center"/>
        <w:rPr>
          <w:rFonts w:ascii="Times New Roman" w:eastAsia="Times New Roman" w:hAnsi="Times New Roman" w:cs="Times New Roman"/>
          <w:color w:val="000000"/>
          <w:sz w:val="24"/>
          <w:szCs w:val="24"/>
          <w:vertAlign w:val="superscript"/>
          <w:lang w:bidi="ne-NP"/>
        </w:rPr>
      </w:pPr>
      <w:r w:rsidRPr="009F1430">
        <w:rPr>
          <w:rFonts w:ascii="Times New Roman" w:eastAsia="Times New Roman" w:hAnsi="Times New Roman" w:cs="Times New Roman"/>
          <w:color w:val="000000"/>
          <w:sz w:val="24"/>
          <w:szCs w:val="24"/>
          <w:lang w:bidi="ne-NP"/>
        </w:rPr>
        <w:t>Departm</w:t>
      </w:r>
      <w:r w:rsidRPr="009C5264">
        <w:rPr>
          <w:rFonts w:ascii="Times New Roman" w:eastAsia="Times New Roman" w:hAnsi="Times New Roman" w:cs="Times New Roman"/>
          <w:color w:val="000000"/>
          <w:sz w:val="24"/>
          <w:szCs w:val="24"/>
          <w:lang w:bidi="ne-NP"/>
        </w:rPr>
        <w:t>ent of Computer</w:t>
      </w:r>
      <w:r w:rsidRPr="009C5264">
        <w:rPr>
          <w:rFonts w:ascii="Times New Roman" w:eastAsia="Times New Roman" w:hAnsi="Times New Roman" w:cs="Times New Roman"/>
          <w:color w:val="000000"/>
          <w:sz w:val="24"/>
          <w:szCs w:val="24"/>
          <w:lang w:bidi="ne-NP"/>
        </w:rPr>
        <w:t xml:space="preserve"> Engineering, MCA</w:t>
      </w:r>
      <w:r w:rsidRPr="009C5264">
        <w:rPr>
          <w:rFonts w:ascii="Times New Roman" w:eastAsia="Times New Roman" w:hAnsi="Times New Roman" w:cs="Times New Roman"/>
          <w:color w:val="000000"/>
          <w:sz w:val="24"/>
          <w:szCs w:val="24"/>
          <w:vertAlign w:val="superscript"/>
          <w:lang w:bidi="ne-NP"/>
        </w:rPr>
        <w:t>1</w:t>
      </w:r>
    </w:p>
    <w:p w:rsidR="009F1430" w:rsidRPr="009F1430" w:rsidRDefault="009C5264" w:rsidP="009F1430">
      <w:pPr>
        <w:spacing w:after="0" w:line="240" w:lineRule="auto"/>
        <w:jc w:val="center"/>
        <w:rPr>
          <w:rFonts w:ascii="Times New Roman" w:eastAsia="Times New Roman" w:hAnsi="Times New Roman" w:cs="Times New Roman"/>
          <w:sz w:val="24"/>
          <w:szCs w:val="24"/>
          <w:lang w:bidi="ne-NP"/>
        </w:rPr>
      </w:pPr>
      <w:r w:rsidRPr="009C5264">
        <w:rPr>
          <w:rFonts w:ascii="Times New Roman" w:eastAsia="Times New Roman" w:hAnsi="Times New Roman" w:cs="Times New Roman"/>
          <w:color w:val="000000"/>
          <w:sz w:val="24"/>
          <w:szCs w:val="24"/>
          <w:lang w:bidi="ne-NP"/>
        </w:rPr>
        <w:t xml:space="preserve">IOT, </w:t>
      </w:r>
      <w:proofErr w:type="spellStart"/>
      <w:r w:rsidRPr="009C5264">
        <w:rPr>
          <w:rFonts w:ascii="Times New Roman" w:eastAsia="Times New Roman" w:hAnsi="Times New Roman" w:cs="Times New Roman"/>
          <w:color w:val="000000"/>
          <w:sz w:val="24"/>
          <w:szCs w:val="24"/>
          <w:lang w:bidi="ne-NP"/>
        </w:rPr>
        <w:t>Ganpat</w:t>
      </w:r>
      <w:proofErr w:type="spellEnd"/>
      <w:r w:rsidR="009F1430" w:rsidRPr="009F1430">
        <w:rPr>
          <w:rFonts w:ascii="Times New Roman" w:eastAsia="Times New Roman" w:hAnsi="Times New Roman" w:cs="Times New Roman"/>
          <w:color w:val="000000"/>
          <w:sz w:val="24"/>
          <w:szCs w:val="24"/>
          <w:lang w:bidi="ne-NP"/>
        </w:rPr>
        <w:t xml:space="preserve"> University</w:t>
      </w:r>
      <w:r w:rsidRPr="009C5264">
        <w:rPr>
          <w:rFonts w:ascii="Times New Roman" w:eastAsia="Times New Roman" w:hAnsi="Times New Roman" w:cs="Times New Roman"/>
          <w:color w:val="000000"/>
          <w:sz w:val="24"/>
          <w:szCs w:val="24"/>
          <w:vertAlign w:val="superscript"/>
          <w:lang w:bidi="ne-NP"/>
        </w:rPr>
        <w:t>2</w:t>
      </w:r>
    </w:p>
    <w:p w:rsidR="009F1430" w:rsidRPr="009F1430" w:rsidRDefault="009C5264" w:rsidP="009F1430">
      <w:pPr>
        <w:spacing w:after="0" w:line="240" w:lineRule="auto"/>
        <w:jc w:val="center"/>
        <w:rPr>
          <w:rFonts w:ascii="Times New Roman" w:eastAsia="Times New Roman" w:hAnsi="Times New Roman" w:cs="Times New Roman"/>
          <w:sz w:val="24"/>
          <w:szCs w:val="24"/>
          <w:lang w:bidi="ne-NP"/>
        </w:rPr>
      </w:pPr>
      <w:r w:rsidRPr="009C5264">
        <w:rPr>
          <w:rFonts w:ascii="Times New Roman" w:hAnsi="Times New Roman" w:cs="Times New Roman"/>
          <w:sz w:val="24"/>
          <w:szCs w:val="24"/>
        </w:rPr>
        <w:t>bishwajitkumarbhagat@gmail.com</w:t>
      </w:r>
      <w:r w:rsidR="009F1430" w:rsidRPr="009F1430">
        <w:rPr>
          <w:rFonts w:ascii="Times New Roman" w:eastAsia="Times New Roman" w:hAnsi="Times New Roman" w:cs="Times New Roman"/>
          <w:color w:val="000000"/>
          <w:sz w:val="24"/>
          <w:szCs w:val="24"/>
          <w:vertAlign w:val="superscript"/>
          <w:lang w:bidi="ne-NP"/>
        </w:rPr>
        <w:t>1</w:t>
      </w:r>
      <w:r w:rsidR="009F1430" w:rsidRPr="009F1430">
        <w:rPr>
          <w:rFonts w:ascii="Times New Roman" w:eastAsia="Times New Roman" w:hAnsi="Times New Roman" w:cs="Times New Roman"/>
          <w:color w:val="000000"/>
          <w:sz w:val="24"/>
          <w:szCs w:val="24"/>
          <w:lang w:bidi="ne-NP"/>
        </w:rPr>
        <w:t>,</w:t>
      </w:r>
    </w:p>
    <w:p w:rsidR="009F1430" w:rsidRPr="009F1430" w:rsidRDefault="009C5264" w:rsidP="009F1430">
      <w:pPr>
        <w:spacing w:after="0" w:line="240" w:lineRule="auto"/>
        <w:jc w:val="center"/>
        <w:rPr>
          <w:rFonts w:ascii="Times New Roman" w:eastAsia="Times New Roman" w:hAnsi="Times New Roman" w:cs="Times New Roman"/>
          <w:sz w:val="24"/>
          <w:szCs w:val="24"/>
          <w:lang w:bidi="ne-NP"/>
        </w:rPr>
      </w:pPr>
      <w:r w:rsidRPr="009C5264">
        <w:rPr>
          <w:rFonts w:ascii="Times New Roman" w:eastAsia="Times New Roman" w:hAnsi="Times New Roman" w:cs="Times New Roman"/>
          <w:sz w:val="24"/>
          <w:szCs w:val="24"/>
          <w:lang w:bidi="ne-NP"/>
        </w:rPr>
        <w:t>vbc01@ganpatuniversity.ac.in</w:t>
      </w:r>
      <w:r w:rsidR="009F1430" w:rsidRPr="009F1430">
        <w:rPr>
          <w:rFonts w:ascii="Times New Roman" w:eastAsia="Times New Roman" w:hAnsi="Times New Roman" w:cs="Times New Roman"/>
          <w:color w:val="000000"/>
          <w:sz w:val="24"/>
          <w:szCs w:val="24"/>
          <w:vertAlign w:val="superscript"/>
          <w:lang w:bidi="ne-NP"/>
        </w:rPr>
        <w:t>2</w:t>
      </w:r>
    </w:p>
    <w:p w:rsidR="00587A08" w:rsidRDefault="009F1430" w:rsidP="00587A08">
      <w:pPr>
        <w:pStyle w:val="NormalWeb"/>
        <w:rPr>
          <w:b/>
          <w:bCs/>
          <w:sz w:val="20"/>
          <w:szCs w:val="20"/>
        </w:rPr>
      </w:pPr>
      <w:r w:rsidRPr="009F1430">
        <w:rPr>
          <w:b/>
          <w:bCs/>
          <w:sz w:val="20"/>
          <w:szCs w:val="20"/>
        </w:rPr>
        <w:t>1. Abstract</w:t>
      </w:r>
    </w:p>
    <w:p w:rsidR="00587A08" w:rsidRPr="00587A08" w:rsidRDefault="00587A08" w:rsidP="00587A08">
      <w:pPr>
        <w:pStyle w:val="NormalWeb"/>
        <w:rPr>
          <w:sz w:val="20"/>
          <w:szCs w:val="20"/>
        </w:rPr>
      </w:pPr>
      <w:r w:rsidRPr="00587A08">
        <w:rPr>
          <w:sz w:val="20"/>
          <w:szCs w:val="20"/>
        </w:rPr>
        <w:t xml:space="preserve">Urban traffic congestion continues to challenge transportation systems. Traditional traffic signals operate on fixed cycles, ignoring real-time road dynamics. This paper presents a real-time smart traffic management system that uses YOLOv5 [4] for vehicle detection and counting within user-defined ROIs, Firebase [5] for cloud storage, and a trained Random Forest model [6] for adaptive signal timing prediction. The solution integrates Python, </w:t>
      </w:r>
      <w:proofErr w:type="spellStart"/>
      <w:r w:rsidRPr="00587A08">
        <w:rPr>
          <w:sz w:val="20"/>
          <w:szCs w:val="20"/>
        </w:rPr>
        <w:t>OpenCV</w:t>
      </w:r>
      <w:proofErr w:type="spellEnd"/>
      <w:r w:rsidRPr="00587A08">
        <w:rPr>
          <w:sz w:val="20"/>
          <w:szCs w:val="20"/>
        </w:rPr>
        <w:t xml:space="preserve">, Firebase Admin SDK, and </w:t>
      </w:r>
      <w:proofErr w:type="spellStart"/>
      <w:r w:rsidRPr="00587A08">
        <w:rPr>
          <w:sz w:val="20"/>
          <w:szCs w:val="20"/>
        </w:rPr>
        <w:t>Streamlit</w:t>
      </w:r>
      <w:proofErr w:type="spellEnd"/>
      <w:r w:rsidRPr="00587A08">
        <w:rPr>
          <w:sz w:val="20"/>
          <w:szCs w:val="20"/>
        </w:rPr>
        <w:t xml:space="preserve"> [7] to provide responsive traffic control and a dynamic dashboard. This system achieves high detection reliability and adaptive decision-making while being deployable on low-resource systems.</w:t>
      </w:r>
    </w:p>
    <w:p w:rsidR="00587A08" w:rsidRPr="00587A08" w:rsidRDefault="00587A08" w:rsidP="00587A08">
      <w:pPr>
        <w:spacing w:before="100" w:beforeAutospacing="1" w:after="100" w:afterAutospacing="1" w:line="240" w:lineRule="auto"/>
        <w:rPr>
          <w:rFonts w:ascii="Times New Roman" w:eastAsia="Times New Roman" w:hAnsi="Times New Roman" w:cs="Times New Roman"/>
          <w:sz w:val="20"/>
          <w:szCs w:val="20"/>
          <w:lang w:bidi="ne-NP"/>
        </w:rPr>
      </w:pPr>
      <w:r w:rsidRPr="00587A08">
        <w:rPr>
          <w:rFonts w:ascii="Times New Roman" w:eastAsia="Times New Roman" w:hAnsi="Times New Roman" w:cs="Times New Roman"/>
          <w:b/>
          <w:bCs/>
          <w:sz w:val="20"/>
          <w:szCs w:val="20"/>
          <w:lang w:bidi="ne-NP"/>
        </w:rPr>
        <w:t>Keywords:</w:t>
      </w:r>
      <w:r w:rsidRPr="00587A08">
        <w:rPr>
          <w:rFonts w:ascii="Times New Roman" w:eastAsia="Times New Roman" w:hAnsi="Times New Roman" w:cs="Times New Roman"/>
          <w:sz w:val="20"/>
          <w:szCs w:val="20"/>
          <w:lang w:bidi="ne-NP"/>
        </w:rPr>
        <w:t xml:space="preserve"> Smart Traffic, YOLOv5, Real-Time Detection, Firebase, Machine Learning, ROI, AI-Powered Signals, Cloud-based Traffic</w:t>
      </w:r>
    </w:p>
    <w:p w:rsidR="009F1430" w:rsidRPr="009F1430" w:rsidRDefault="009F1430" w:rsidP="00587A08">
      <w:p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b/>
          <w:bCs/>
          <w:sz w:val="20"/>
          <w:szCs w:val="20"/>
          <w:lang w:bidi="ne-NP"/>
        </w:rPr>
        <w:t>2. Introduction</w:t>
      </w:r>
    </w:p>
    <w:p w:rsidR="009F1430" w:rsidRPr="009F1430" w:rsidRDefault="009F1430" w:rsidP="009F1430">
      <w:p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b/>
          <w:bCs/>
          <w:sz w:val="20"/>
          <w:szCs w:val="20"/>
          <w:lang w:bidi="ne-NP"/>
        </w:rPr>
        <w:t>2.1 Background &amp; Motivation</w:t>
      </w:r>
      <w:r w:rsidRPr="009F1430">
        <w:rPr>
          <w:rFonts w:ascii="Times New Roman" w:eastAsia="Times New Roman" w:hAnsi="Times New Roman" w:cs="Times New Roman"/>
          <w:sz w:val="20"/>
          <w:szCs w:val="20"/>
          <w:lang w:bidi="ne-NP"/>
        </w:rPr>
        <w:t xml:space="preserve"> With growing populations and vehicle counts in urban cities, traditional traffic lights—based on fixed timers—fail to adapt to dynamic road conditions. Traffic congestion leads to increased fuel consumption, emissions, and commuter frustration. Modern AI systems provide the opportunity to build intelligent, data-driven traffic control mechanisms.</w:t>
      </w:r>
    </w:p>
    <w:p w:rsidR="00587A08" w:rsidRDefault="009F1430" w:rsidP="009F1430">
      <w:p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b/>
          <w:bCs/>
          <w:sz w:val="20"/>
          <w:szCs w:val="20"/>
          <w:lang w:bidi="ne-NP"/>
        </w:rPr>
        <w:t>2.2 Problem Statement</w:t>
      </w:r>
      <w:r w:rsidRPr="009F1430">
        <w:rPr>
          <w:rFonts w:ascii="Times New Roman" w:eastAsia="Times New Roman" w:hAnsi="Times New Roman" w:cs="Times New Roman"/>
          <w:sz w:val="20"/>
          <w:szCs w:val="20"/>
          <w:lang w:bidi="ne-NP"/>
        </w:rPr>
        <w:t xml:space="preserve"> </w:t>
      </w:r>
    </w:p>
    <w:p w:rsidR="00587A08" w:rsidRPr="00587A08" w:rsidRDefault="00587A08" w:rsidP="00587A08">
      <w:pPr>
        <w:pStyle w:val="NormalWeb"/>
        <w:spacing w:after="0" w:afterAutospacing="0"/>
        <w:rPr>
          <w:sz w:val="20"/>
          <w:szCs w:val="20"/>
        </w:rPr>
      </w:pPr>
      <w:r w:rsidRPr="00587A08">
        <w:rPr>
          <w:sz w:val="20"/>
          <w:szCs w:val="20"/>
        </w:rPr>
        <w:t xml:space="preserve">Fixed-time signal systems are outdated and inefficient in rapidly changing traffic scenarios. </w:t>
      </w:r>
      <w:proofErr w:type="gramStart"/>
      <w:r w:rsidRPr="00587A08">
        <w:rPr>
          <w:sz w:val="20"/>
          <w:szCs w:val="20"/>
        </w:rPr>
        <w:t>There's</w:t>
      </w:r>
      <w:proofErr w:type="gramEnd"/>
      <w:r w:rsidRPr="00587A08">
        <w:rPr>
          <w:sz w:val="20"/>
          <w:szCs w:val="20"/>
        </w:rPr>
        <w:t xml:space="preserve"> a need for systems that can adapt in real-time and integrate seamlessly with cloud infrastructure [5] for centralized management.</w:t>
      </w:r>
    </w:p>
    <w:p w:rsidR="00587A08" w:rsidRPr="00587A08" w:rsidRDefault="00587A08" w:rsidP="00587A08">
      <w:pPr>
        <w:pStyle w:val="NormalWeb"/>
        <w:spacing w:after="0" w:afterAutospacing="0"/>
        <w:rPr>
          <w:sz w:val="20"/>
          <w:szCs w:val="20"/>
        </w:rPr>
      </w:pPr>
      <w:r w:rsidRPr="00587A08">
        <w:rPr>
          <w:rStyle w:val="Strong"/>
          <w:sz w:val="20"/>
          <w:szCs w:val="20"/>
        </w:rPr>
        <w:t>2.3 Objectives</w:t>
      </w:r>
      <w:r w:rsidRPr="00587A08">
        <w:rPr>
          <w:sz w:val="20"/>
          <w:szCs w:val="20"/>
        </w:rPr>
        <w:br/>
      </w:r>
      <w:proofErr w:type="gramStart"/>
      <w:r w:rsidRPr="00587A08">
        <w:rPr>
          <w:sz w:val="20"/>
          <w:szCs w:val="20"/>
        </w:rPr>
        <w:t>This</w:t>
      </w:r>
      <w:proofErr w:type="gramEnd"/>
      <w:r w:rsidRPr="00587A08">
        <w:rPr>
          <w:sz w:val="20"/>
          <w:szCs w:val="20"/>
        </w:rPr>
        <w:t xml:space="preserve"> research aims to: • Detect and count vehicles from real-time video input using YOLOv5 [4]. • Select ROI dynamically using user interaction. • Push traffic count to Firebase [5] cloud database. • Predict green signal durations using machine learning [6]. • Display all operations live using a dashboard [7].</w:t>
      </w:r>
    </w:p>
    <w:p w:rsidR="00587A08" w:rsidRPr="00587A08" w:rsidRDefault="00587A08" w:rsidP="00587A08">
      <w:pPr>
        <w:pStyle w:val="NormalWeb"/>
        <w:spacing w:after="0" w:afterAutospacing="0"/>
        <w:rPr>
          <w:sz w:val="20"/>
          <w:szCs w:val="20"/>
        </w:rPr>
      </w:pPr>
      <w:r w:rsidRPr="00587A08">
        <w:rPr>
          <w:rStyle w:val="Strong"/>
          <w:sz w:val="20"/>
          <w:szCs w:val="20"/>
        </w:rPr>
        <w:t>2.4 Contributions</w:t>
      </w:r>
      <w:r w:rsidRPr="00587A08">
        <w:rPr>
          <w:sz w:val="20"/>
          <w:szCs w:val="20"/>
        </w:rPr>
        <w:br/>
        <w:t>• Integration of YOLOv5 [4], Firebase [5], and ML model [6</w:t>
      </w:r>
      <w:proofErr w:type="gramStart"/>
      <w:r w:rsidRPr="00587A08">
        <w:rPr>
          <w:sz w:val="20"/>
          <w:szCs w:val="20"/>
        </w:rPr>
        <w:t>]</w:t>
      </w:r>
      <w:proofErr w:type="gramEnd"/>
      <w:r w:rsidRPr="00587A08">
        <w:rPr>
          <w:sz w:val="20"/>
          <w:szCs w:val="20"/>
        </w:rPr>
        <w:br/>
        <w:t>• Real-time dashboard with adaptive controls [7]</w:t>
      </w:r>
      <w:r w:rsidRPr="00587A08">
        <w:rPr>
          <w:sz w:val="20"/>
          <w:szCs w:val="20"/>
        </w:rPr>
        <w:br/>
        <w:t>• Demonstrated low-latency response on consumer hardware</w:t>
      </w:r>
    </w:p>
    <w:p w:rsidR="00587A08" w:rsidRPr="00587A08" w:rsidRDefault="00587A08" w:rsidP="00587A08">
      <w:pPr>
        <w:pStyle w:val="NormalWeb"/>
        <w:rPr>
          <w:sz w:val="20"/>
          <w:szCs w:val="20"/>
        </w:rPr>
      </w:pPr>
      <w:r w:rsidRPr="00587A08">
        <w:rPr>
          <w:rStyle w:val="Strong"/>
          <w:sz w:val="20"/>
          <w:szCs w:val="20"/>
        </w:rPr>
        <w:t>3. Related Work</w:t>
      </w:r>
      <w:r w:rsidRPr="00587A08">
        <w:rPr>
          <w:sz w:val="20"/>
          <w:szCs w:val="20"/>
        </w:rPr>
        <w:br/>
      </w:r>
      <w:proofErr w:type="gramStart"/>
      <w:r w:rsidRPr="00587A08">
        <w:rPr>
          <w:sz w:val="20"/>
          <w:szCs w:val="20"/>
        </w:rPr>
        <w:t>A</w:t>
      </w:r>
      <w:proofErr w:type="gramEnd"/>
      <w:r w:rsidRPr="00587A08">
        <w:rPr>
          <w:sz w:val="20"/>
          <w:szCs w:val="20"/>
        </w:rPr>
        <w:t xml:space="preserve"> substantial body of research exists on intelligent traffic control. Zhang et al. (2020) proposed a hybrid edge-cloud system for </w:t>
      </w:r>
      <w:proofErr w:type="gramStart"/>
      <w:r w:rsidRPr="00587A08">
        <w:rPr>
          <w:sz w:val="20"/>
          <w:szCs w:val="20"/>
        </w:rPr>
        <w:t>city-wide</w:t>
      </w:r>
      <w:proofErr w:type="gramEnd"/>
      <w:r w:rsidRPr="00587A08">
        <w:rPr>
          <w:sz w:val="20"/>
          <w:szCs w:val="20"/>
        </w:rPr>
        <w:t xml:space="preserve"> surveillance but emphasized static data handling over real-time responsiveness [3]. Sharma and </w:t>
      </w:r>
      <w:proofErr w:type="spellStart"/>
      <w:r w:rsidRPr="00587A08">
        <w:rPr>
          <w:sz w:val="20"/>
          <w:szCs w:val="20"/>
        </w:rPr>
        <w:t>Verma</w:t>
      </w:r>
      <w:proofErr w:type="spellEnd"/>
      <w:r w:rsidRPr="00587A08">
        <w:rPr>
          <w:sz w:val="20"/>
          <w:szCs w:val="20"/>
        </w:rPr>
        <w:t xml:space="preserve"> (2021) used YOLOv3 for traffic surveillance, focusing primarily on object detection accuracy without integrating control logic or cloud support [1].</w:t>
      </w:r>
    </w:p>
    <w:p w:rsidR="00587A08" w:rsidRPr="00587A08" w:rsidRDefault="00587A08" w:rsidP="00587A08">
      <w:pPr>
        <w:pStyle w:val="NormalWeb"/>
        <w:rPr>
          <w:sz w:val="20"/>
          <w:szCs w:val="20"/>
        </w:rPr>
      </w:pPr>
      <w:proofErr w:type="gramStart"/>
      <w:r w:rsidRPr="00587A08">
        <w:rPr>
          <w:sz w:val="20"/>
          <w:szCs w:val="20"/>
        </w:rPr>
        <w:lastRenderedPageBreak/>
        <w:t>More recent work by Mehta and Gupta (2022)</w:t>
      </w:r>
      <w:proofErr w:type="gramEnd"/>
      <w:r w:rsidRPr="00587A08">
        <w:rPr>
          <w:sz w:val="20"/>
          <w:szCs w:val="20"/>
        </w:rPr>
        <w:t xml:space="preserve"> leveraged AWS </w:t>
      </w:r>
      <w:proofErr w:type="spellStart"/>
      <w:r w:rsidRPr="00587A08">
        <w:rPr>
          <w:sz w:val="20"/>
          <w:szCs w:val="20"/>
        </w:rPr>
        <w:t>IoT</w:t>
      </w:r>
      <w:proofErr w:type="spellEnd"/>
      <w:r w:rsidRPr="00587A08">
        <w:rPr>
          <w:sz w:val="20"/>
          <w:szCs w:val="20"/>
        </w:rPr>
        <w:t xml:space="preserve"> for cloud integration but used static thresholds rather than adaptive AI-based logic [2]. Kumar and Rao (2020) experimented with reinforcement learning to optimize green signals; however, their simulations </w:t>
      </w:r>
      <w:proofErr w:type="gramStart"/>
      <w:r w:rsidRPr="00587A08">
        <w:rPr>
          <w:sz w:val="20"/>
          <w:szCs w:val="20"/>
        </w:rPr>
        <w:t>were based</w:t>
      </w:r>
      <w:proofErr w:type="gramEnd"/>
      <w:r w:rsidRPr="00587A08">
        <w:rPr>
          <w:sz w:val="20"/>
          <w:szCs w:val="20"/>
        </w:rPr>
        <w:t xml:space="preserve"> on synthetic environments and lacked video-driven vehicle input. While each system advanced the field, limitations included high costs, restricted adaptability, and non-modular architectures. Our system overcomes these by using open-source platforms [4], supporting customizable detection zones, and offering end-to-end connectivity through Firebase [5].</w:t>
      </w:r>
    </w:p>
    <w:p w:rsidR="00587A08" w:rsidRPr="00587A08" w:rsidRDefault="00587A08" w:rsidP="00587A08">
      <w:pPr>
        <w:pStyle w:val="NormalWeb"/>
        <w:rPr>
          <w:sz w:val="20"/>
          <w:szCs w:val="20"/>
        </w:rPr>
      </w:pPr>
      <w:r w:rsidRPr="00587A08">
        <w:rPr>
          <w:rStyle w:val="Strong"/>
          <w:sz w:val="20"/>
          <w:szCs w:val="20"/>
        </w:rPr>
        <w:t>3.1 Existing Systems</w:t>
      </w:r>
      <w:r w:rsidRPr="00587A08">
        <w:rPr>
          <w:sz w:val="20"/>
          <w:szCs w:val="20"/>
        </w:rPr>
        <w:br/>
        <w:t xml:space="preserve">Prior studies have focused on vehicle detection (e.g., Sharma et al. 2021 [1]) or </w:t>
      </w:r>
      <w:proofErr w:type="spellStart"/>
      <w:r w:rsidRPr="00587A08">
        <w:rPr>
          <w:sz w:val="20"/>
          <w:szCs w:val="20"/>
        </w:rPr>
        <w:t>IoT</w:t>
      </w:r>
      <w:proofErr w:type="spellEnd"/>
      <w:r w:rsidRPr="00587A08">
        <w:rPr>
          <w:sz w:val="20"/>
          <w:szCs w:val="20"/>
        </w:rPr>
        <w:t>-based systems (Mehta et al. 2022 [2]) but lacked end-to-end integration.</w:t>
      </w:r>
    </w:p>
    <w:p w:rsidR="00587A08" w:rsidRPr="00587A08" w:rsidRDefault="00587A08" w:rsidP="00587A08">
      <w:pPr>
        <w:pStyle w:val="NormalWeb"/>
        <w:rPr>
          <w:sz w:val="20"/>
          <w:szCs w:val="20"/>
        </w:rPr>
      </w:pPr>
      <w:r w:rsidRPr="00587A08">
        <w:rPr>
          <w:rStyle w:val="Strong"/>
          <w:sz w:val="20"/>
          <w:szCs w:val="20"/>
        </w:rPr>
        <w:t>3.2 AI in Smart Traffic</w:t>
      </w:r>
      <w:r w:rsidRPr="00587A08">
        <w:rPr>
          <w:sz w:val="20"/>
          <w:szCs w:val="20"/>
        </w:rPr>
        <w:br/>
        <w:t xml:space="preserve">YOLO models [4] </w:t>
      </w:r>
      <w:proofErr w:type="gramStart"/>
      <w:r w:rsidRPr="00587A08">
        <w:rPr>
          <w:sz w:val="20"/>
          <w:szCs w:val="20"/>
        </w:rPr>
        <w:t>have been used</w:t>
      </w:r>
      <w:proofErr w:type="gramEnd"/>
      <w:r w:rsidRPr="00587A08">
        <w:rPr>
          <w:sz w:val="20"/>
          <w:szCs w:val="20"/>
        </w:rPr>
        <w:t xml:space="preserve"> for vehicle classification. Some models use </w:t>
      </w:r>
      <w:proofErr w:type="spellStart"/>
      <w:r w:rsidRPr="00587A08">
        <w:rPr>
          <w:sz w:val="20"/>
          <w:szCs w:val="20"/>
        </w:rPr>
        <w:t>TensorFlow</w:t>
      </w:r>
      <w:proofErr w:type="spellEnd"/>
      <w:r w:rsidRPr="00587A08">
        <w:rPr>
          <w:sz w:val="20"/>
          <w:szCs w:val="20"/>
        </w:rPr>
        <w:t xml:space="preserve"> Lite for edge devices. However, our system combines detection [4], cloud sync [5], and ML-driven prediction [6] in real-time.</w:t>
      </w:r>
    </w:p>
    <w:p w:rsidR="00587A08" w:rsidRDefault="00587A08" w:rsidP="00587A08">
      <w:pPr>
        <w:pStyle w:val="NormalWeb"/>
      </w:pPr>
      <w:r w:rsidRPr="00587A08">
        <w:rPr>
          <w:rStyle w:val="Strong"/>
          <w:sz w:val="20"/>
          <w:szCs w:val="20"/>
        </w:rPr>
        <w:t>3.3 Literature Gaps</w:t>
      </w:r>
      <w:r w:rsidRPr="00587A08">
        <w:rPr>
          <w:sz w:val="20"/>
          <w:szCs w:val="20"/>
        </w:rPr>
        <w:br/>
        <w:t>• No dynamic ROI setup</w:t>
      </w:r>
      <w:r w:rsidRPr="00587A08">
        <w:rPr>
          <w:sz w:val="20"/>
          <w:szCs w:val="20"/>
        </w:rPr>
        <w:br/>
        <w:t>• No cloud-based sync with Firebase [5</w:t>
      </w:r>
      <w:proofErr w:type="gramStart"/>
      <w:r w:rsidRPr="00587A08">
        <w:rPr>
          <w:sz w:val="20"/>
          <w:szCs w:val="20"/>
        </w:rPr>
        <w:t>]</w:t>
      </w:r>
      <w:proofErr w:type="gramEnd"/>
      <w:r w:rsidRPr="00587A08">
        <w:rPr>
          <w:sz w:val="20"/>
          <w:szCs w:val="20"/>
        </w:rPr>
        <w:br/>
        <w:t>• Static prediction logic (not ML-based [6])</w:t>
      </w:r>
    </w:p>
    <w:p w:rsidR="002A4C49" w:rsidRDefault="002A4C49" w:rsidP="006B1A34">
      <w:pPr>
        <w:pStyle w:val="NormalWeb"/>
        <w:rPr>
          <w:sz w:val="20"/>
          <w:szCs w:val="20"/>
        </w:rPr>
      </w:pPr>
      <w:r>
        <w:rPr>
          <w:rStyle w:val="Strong"/>
          <w:sz w:val="20"/>
          <w:szCs w:val="20"/>
        </w:rPr>
        <w:t>4. Methodology</w:t>
      </w:r>
      <w:r w:rsidR="006B1A34" w:rsidRPr="009F1430">
        <w:rPr>
          <w:sz w:val="20"/>
          <w:szCs w:val="20"/>
        </w:rPr>
        <w:t xml:space="preserve"> </w:t>
      </w:r>
    </w:p>
    <w:p w:rsidR="00587A08" w:rsidRDefault="006B1A34" w:rsidP="006B1A34">
      <w:pPr>
        <w:pStyle w:val="NormalWeb"/>
        <w:rPr>
          <w:sz w:val="20"/>
          <w:szCs w:val="20"/>
        </w:rPr>
      </w:pPr>
      <w:r w:rsidRPr="009F1430">
        <w:rPr>
          <w:sz w:val="20"/>
          <w:szCs w:val="20"/>
        </w:rPr>
        <w:t xml:space="preserve">The methodology begins with capturing a video input, </w:t>
      </w:r>
      <w:proofErr w:type="gramStart"/>
      <w:r w:rsidRPr="009F1430">
        <w:rPr>
          <w:sz w:val="20"/>
          <w:szCs w:val="20"/>
        </w:rPr>
        <w:t>either from a live webcam or a</w:t>
      </w:r>
      <w:proofErr w:type="gramEnd"/>
      <w:r w:rsidRPr="009F1430">
        <w:rPr>
          <w:sz w:val="20"/>
          <w:szCs w:val="20"/>
        </w:rPr>
        <w:t xml:space="preserve"> recorded source. From the first frame of this video, the user defines the Region of Interest (ROI) using mouse-based clicks. This ROI outlines the part of the road or junction that </w:t>
      </w:r>
      <w:proofErr w:type="gramStart"/>
      <w:r w:rsidRPr="009F1430">
        <w:rPr>
          <w:sz w:val="20"/>
          <w:szCs w:val="20"/>
        </w:rPr>
        <w:t>should be monitored</w:t>
      </w:r>
      <w:proofErr w:type="gramEnd"/>
      <w:r w:rsidRPr="009F1430">
        <w:rPr>
          <w:sz w:val="20"/>
          <w:szCs w:val="20"/>
        </w:rPr>
        <w:t xml:space="preserve"> for traffic flow.</w:t>
      </w:r>
      <w:r w:rsidR="00587A08">
        <w:rPr>
          <w:sz w:val="20"/>
          <w:szCs w:val="20"/>
        </w:rPr>
        <w:t xml:space="preserve"> </w:t>
      </w:r>
    </w:p>
    <w:p w:rsidR="006B1A34" w:rsidRPr="00587A08" w:rsidRDefault="00587A08" w:rsidP="006B1A34">
      <w:pPr>
        <w:pStyle w:val="NormalWeb"/>
        <w:rPr>
          <w:sz w:val="20"/>
          <w:szCs w:val="20"/>
        </w:rPr>
      </w:pPr>
      <w:r w:rsidRPr="00587A08">
        <w:rPr>
          <w:sz w:val="20"/>
          <w:szCs w:val="20"/>
        </w:rPr>
        <w:t xml:space="preserve">The proposed architecture consists of the following subsystems: • Input Subsystem: Accepts </w:t>
      </w:r>
      <w:proofErr w:type="gramStart"/>
      <w:r w:rsidRPr="00587A08">
        <w:rPr>
          <w:sz w:val="20"/>
          <w:szCs w:val="20"/>
        </w:rPr>
        <w:t>live webcam feeds or recorded video footage</w:t>
      </w:r>
      <w:proofErr w:type="gramEnd"/>
      <w:r w:rsidRPr="00587A08">
        <w:rPr>
          <w:sz w:val="20"/>
          <w:szCs w:val="20"/>
        </w:rPr>
        <w:t>.</w:t>
      </w:r>
      <w:r w:rsidRPr="00587A08">
        <w:rPr>
          <w:sz w:val="20"/>
          <w:szCs w:val="20"/>
        </w:rPr>
        <w:br/>
        <w:t>• Detection Subsystem: Uses YOLOv5 [4] (</w:t>
      </w:r>
      <w:proofErr w:type="spellStart"/>
      <w:r w:rsidRPr="00587A08">
        <w:rPr>
          <w:sz w:val="20"/>
          <w:szCs w:val="20"/>
        </w:rPr>
        <w:t>pretrained</w:t>
      </w:r>
      <w:proofErr w:type="spellEnd"/>
      <w:r w:rsidRPr="00587A08">
        <w:rPr>
          <w:sz w:val="20"/>
          <w:szCs w:val="20"/>
        </w:rPr>
        <w:t xml:space="preserve"> on the COCO dataset) to detect and classify vehicles (cars, buses, trucks, motorcycles).</w:t>
      </w:r>
      <w:r w:rsidRPr="00587A08">
        <w:rPr>
          <w:sz w:val="20"/>
          <w:szCs w:val="20"/>
        </w:rPr>
        <w:br/>
        <w:t>• ROI Filtering Subsystem: Applies polygonal masks on frames to restrict counting to specific lanes or junctions.</w:t>
      </w:r>
      <w:r w:rsidRPr="00587A08">
        <w:rPr>
          <w:sz w:val="20"/>
          <w:szCs w:val="20"/>
        </w:rPr>
        <w:br/>
        <w:t xml:space="preserve">• Data Synchronization Subsystem: Sends vehicle counts to a Firebase </w:t>
      </w:r>
      <w:proofErr w:type="spellStart"/>
      <w:r w:rsidRPr="00587A08">
        <w:rPr>
          <w:sz w:val="20"/>
          <w:szCs w:val="20"/>
        </w:rPr>
        <w:t>Realtime</w:t>
      </w:r>
      <w:proofErr w:type="spellEnd"/>
      <w:r w:rsidRPr="00587A08">
        <w:rPr>
          <w:sz w:val="20"/>
          <w:szCs w:val="20"/>
        </w:rPr>
        <w:t xml:space="preserve"> Database [5] for global access.</w:t>
      </w:r>
      <w:r w:rsidRPr="00587A08">
        <w:rPr>
          <w:sz w:val="20"/>
          <w:szCs w:val="20"/>
        </w:rPr>
        <w:br/>
        <w:t>• ML Prediction Subsystem: Trained on synthetic or historical data [6], it predicts ideal signal durations based on traffic and environmental features.</w:t>
      </w:r>
      <w:r w:rsidRPr="00587A08">
        <w:rPr>
          <w:sz w:val="20"/>
          <w:szCs w:val="20"/>
        </w:rPr>
        <w:br/>
        <w:t xml:space="preserve">• Dashboard Subsystem: Visualizes vehicle counts, predicted durations, and alerts using </w:t>
      </w:r>
      <w:proofErr w:type="spellStart"/>
      <w:r w:rsidRPr="00587A08">
        <w:rPr>
          <w:sz w:val="20"/>
          <w:szCs w:val="20"/>
        </w:rPr>
        <w:t>Streamlit</w:t>
      </w:r>
      <w:proofErr w:type="spellEnd"/>
      <w:r w:rsidRPr="00587A08">
        <w:rPr>
          <w:sz w:val="20"/>
          <w:szCs w:val="20"/>
        </w:rPr>
        <w:t xml:space="preserve"> [7].</w:t>
      </w:r>
    </w:p>
    <w:p w:rsidR="006B1A34" w:rsidRPr="00587A08" w:rsidRDefault="006B1A34" w:rsidP="006B1A34">
      <w:pPr>
        <w:pStyle w:val="NormalWeb"/>
        <w:rPr>
          <w:sz w:val="20"/>
          <w:szCs w:val="20"/>
        </w:rPr>
      </w:pPr>
      <w:r w:rsidRPr="00587A08">
        <w:rPr>
          <w:sz w:val="20"/>
          <w:szCs w:val="20"/>
        </w:rPr>
        <w:t xml:space="preserve">Once ROI </w:t>
      </w:r>
      <w:proofErr w:type="gramStart"/>
      <w:r w:rsidRPr="00587A08">
        <w:rPr>
          <w:sz w:val="20"/>
          <w:szCs w:val="20"/>
        </w:rPr>
        <w:t>is selected</w:t>
      </w:r>
      <w:proofErr w:type="gramEnd"/>
      <w:r w:rsidRPr="00587A08">
        <w:rPr>
          <w:sz w:val="20"/>
          <w:szCs w:val="20"/>
        </w:rPr>
        <w:t xml:space="preserve">, every frame is passed to the YOLOv5 model for object detection. Detected bounding boxes </w:t>
      </w:r>
      <w:proofErr w:type="gramStart"/>
      <w:r w:rsidRPr="00587A08">
        <w:rPr>
          <w:sz w:val="20"/>
          <w:szCs w:val="20"/>
        </w:rPr>
        <w:t>are filtered</w:t>
      </w:r>
      <w:proofErr w:type="gramEnd"/>
      <w:r w:rsidRPr="00587A08">
        <w:rPr>
          <w:sz w:val="20"/>
          <w:szCs w:val="20"/>
        </w:rPr>
        <w:t xml:space="preserve"> based on whether their centroids lie within the ROI mask. Only vehicles such as cars, motorcycles, buses, and trucks are considered. The final count </w:t>
      </w:r>
      <w:proofErr w:type="gramStart"/>
      <w:r w:rsidRPr="00587A08">
        <w:rPr>
          <w:sz w:val="20"/>
          <w:szCs w:val="20"/>
        </w:rPr>
        <w:t>is pushed</w:t>
      </w:r>
      <w:proofErr w:type="gramEnd"/>
      <w:r w:rsidRPr="00587A08">
        <w:rPr>
          <w:sz w:val="20"/>
          <w:szCs w:val="20"/>
        </w:rPr>
        <w:t xml:space="preserve"> to Firebase in real time, ensuring consistent cloud availability of live data.</w:t>
      </w:r>
    </w:p>
    <w:p w:rsidR="00FC1E71" w:rsidRDefault="009F1430" w:rsidP="00FC1E71">
      <w:pPr>
        <w:pStyle w:val="NormalWeb"/>
        <w:spacing w:after="0" w:afterAutospacing="0"/>
        <w:rPr>
          <w:sz w:val="20"/>
          <w:szCs w:val="20"/>
        </w:rPr>
      </w:pPr>
      <w:r w:rsidRPr="009F1430">
        <w:rPr>
          <w:rStyle w:val="Strong"/>
          <w:sz w:val="20"/>
          <w:szCs w:val="20"/>
        </w:rPr>
        <w:t>4.1 System Overview</w:t>
      </w:r>
      <w:r w:rsidRPr="009F1430">
        <w:rPr>
          <w:sz w:val="20"/>
          <w:szCs w:val="20"/>
        </w:rPr>
        <w:t xml:space="preserve"> </w:t>
      </w:r>
    </w:p>
    <w:p w:rsidR="009F1430" w:rsidRPr="009F1430" w:rsidRDefault="009F1430" w:rsidP="00FC1E71">
      <w:pPr>
        <w:pStyle w:val="NormalWeb"/>
        <w:spacing w:before="0" w:beforeAutospacing="0"/>
        <w:rPr>
          <w:sz w:val="20"/>
          <w:szCs w:val="20"/>
        </w:rPr>
      </w:pPr>
      <w:r w:rsidRPr="009F1430">
        <w:rPr>
          <w:sz w:val="20"/>
          <w:szCs w:val="20"/>
        </w:rPr>
        <w:t>The system includes:</w:t>
      </w:r>
    </w:p>
    <w:p w:rsidR="009F1430" w:rsidRPr="009F1430" w:rsidRDefault="009F1430" w:rsidP="009F1430">
      <w:pPr>
        <w:pStyle w:val="NormalWeb"/>
        <w:numPr>
          <w:ilvl w:val="0"/>
          <w:numId w:val="22"/>
        </w:numPr>
        <w:rPr>
          <w:sz w:val="20"/>
          <w:szCs w:val="20"/>
        </w:rPr>
      </w:pPr>
      <w:r w:rsidRPr="009F1430">
        <w:rPr>
          <w:sz w:val="20"/>
          <w:szCs w:val="20"/>
        </w:rPr>
        <w:t>Video-based object detection</w:t>
      </w:r>
    </w:p>
    <w:p w:rsidR="009F1430" w:rsidRPr="009F1430" w:rsidRDefault="009F1430" w:rsidP="009F1430">
      <w:pPr>
        <w:pStyle w:val="NormalWeb"/>
        <w:numPr>
          <w:ilvl w:val="0"/>
          <w:numId w:val="22"/>
        </w:numPr>
        <w:rPr>
          <w:sz w:val="20"/>
          <w:szCs w:val="20"/>
        </w:rPr>
      </w:pPr>
      <w:r w:rsidRPr="009F1430">
        <w:rPr>
          <w:sz w:val="20"/>
          <w:szCs w:val="20"/>
        </w:rPr>
        <w:t>ROI selection</w:t>
      </w:r>
    </w:p>
    <w:p w:rsidR="009F1430" w:rsidRPr="009F1430" w:rsidRDefault="009F1430" w:rsidP="009F1430">
      <w:pPr>
        <w:pStyle w:val="NormalWeb"/>
        <w:numPr>
          <w:ilvl w:val="0"/>
          <w:numId w:val="22"/>
        </w:numPr>
        <w:rPr>
          <w:sz w:val="20"/>
          <w:szCs w:val="20"/>
        </w:rPr>
      </w:pPr>
      <w:r w:rsidRPr="009F1430">
        <w:rPr>
          <w:sz w:val="20"/>
          <w:szCs w:val="20"/>
        </w:rPr>
        <w:t>Cloud integration</w:t>
      </w:r>
    </w:p>
    <w:p w:rsidR="009F1430" w:rsidRPr="009F1430" w:rsidRDefault="009F1430" w:rsidP="009F1430">
      <w:pPr>
        <w:pStyle w:val="NormalWeb"/>
        <w:numPr>
          <w:ilvl w:val="0"/>
          <w:numId w:val="22"/>
        </w:numPr>
        <w:rPr>
          <w:sz w:val="20"/>
          <w:szCs w:val="20"/>
        </w:rPr>
      </w:pPr>
      <w:r w:rsidRPr="009F1430">
        <w:rPr>
          <w:sz w:val="20"/>
          <w:szCs w:val="20"/>
        </w:rPr>
        <w:t>ML-based signal prediction</w:t>
      </w:r>
    </w:p>
    <w:p w:rsidR="009F1430" w:rsidRPr="009F1430" w:rsidRDefault="009F1430" w:rsidP="009F1430">
      <w:pPr>
        <w:pStyle w:val="NormalWeb"/>
        <w:numPr>
          <w:ilvl w:val="0"/>
          <w:numId w:val="22"/>
        </w:numPr>
        <w:rPr>
          <w:sz w:val="20"/>
          <w:szCs w:val="20"/>
        </w:rPr>
      </w:pPr>
      <w:proofErr w:type="spellStart"/>
      <w:r w:rsidRPr="009F1430">
        <w:rPr>
          <w:sz w:val="20"/>
          <w:szCs w:val="20"/>
        </w:rPr>
        <w:t>Realtime</w:t>
      </w:r>
      <w:proofErr w:type="spellEnd"/>
      <w:r w:rsidRPr="009F1430">
        <w:rPr>
          <w:sz w:val="20"/>
          <w:szCs w:val="20"/>
        </w:rPr>
        <w:t xml:space="preserve"> dashboard</w:t>
      </w:r>
    </w:p>
    <w:p w:rsidR="00FC1E71" w:rsidRDefault="009F1430" w:rsidP="00FC1E71">
      <w:pPr>
        <w:pStyle w:val="NormalWeb"/>
        <w:spacing w:after="0" w:afterAutospacing="0"/>
        <w:rPr>
          <w:rStyle w:val="Strong"/>
          <w:sz w:val="20"/>
          <w:szCs w:val="20"/>
        </w:rPr>
      </w:pPr>
      <w:r w:rsidRPr="009F1430">
        <w:rPr>
          <w:rStyle w:val="Strong"/>
          <w:sz w:val="20"/>
          <w:szCs w:val="20"/>
        </w:rPr>
        <w:lastRenderedPageBreak/>
        <w:t>4.2 ROI Selection</w:t>
      </w:r>
    </w:p>
    <w:p w:rsidR="00FC1E71" w:rsidRPr="009F1430" w:rsidRDefault="009F1430" w:rsidP="00FC1E71">
      <w:pPr>
        <w:pStyle w:val="NormalWeb"/>
        <w:spacing w:before="0" w:beforeAutospacing="0" w:after="0" w:afterAutospacing="0"/>
        <w:rPr>
          <w:sz w:val="20"/>
          <w:szCs w:val="20"/>
        </w:rPr>
      </w:pPr>
      <w:r w:rsidRPr="009F1430">
        <w:rPr>
          <w:sz w:val="20"/>
          <w:szCs w:val="20"/>
        </w:rPr>
        <w:t xml:space="preserve">ROI (Region of Interest) </w:t>
      </w:r>
      <w:proofErr w:type="gramStart"/>
      <w:r w:rsidRPr="009F1430">
        <w:rPr>
          <w:sz w:val="20"/>
          <w:szCs w:val="20"/>
        </w:rPr>
        <w:t>is selected</w:t>
      </w:r>
      <w:proofErr w:type="gramEnd"/>
      <w:r w:rsidRPr="009F1430">
        <w:rPr>
          <w:sz w:val="20"/>
          <w:szCs w:val="20"/>
        </w:rPr>
        <w:t xml:space="preserve"> manually in the first frame. Vehicles within this area </w:t>
      </w:r>
      <w:proofErr w:type="gramStart"/>
      <w:r w:rsidRPr="009F1430">
        <w:rPr>
          <w:sz w:val="20"/>
          <w:szCs w:val="20"/>
        </w:rPr>
        <w:t>are counted</w:t>
      </w:r>
      <w:proofErr w:type="gramEnd"/>
      <w:r w:rsidRPr="009F1430">
        <w:rPr>
          <w:sz w:val="20"/>
          <w:szCs w:val="20"/>
        </w:rPr>
        <w:t xml:space="preserve"> based on their centroid coordinates.</w:t>
      </w:r>
    </w:p>
    <w:p w:rsidR="00FC1E71" w:rsidRDefault="009F1430" w:rsidP="00FC1E71">
      <w:pPr>
        <w:pStyle w:val="NormalWeb"/>
        <w:spacing w:after="0" w:afterAutospacing="0"/>
        <w:rPr>
          <w:sz w:val="20"/>
          <w:szCs w:val="20"/>
        </w:rPr>
      </w:pPr>
      <w:r w:rsidRPr="009F1430">
        <w:rPr>
          <w:rStyle w:val="Strong"/>
          <w:sz w:val="20"/>
          <w:szCs w:val="20"/>
        </w:rPr>
        <w:t>4.3 Detection with YOLOv5</w:t>
      </w:r>
      <w:r w:rsidRPr="009F1430">
        <w:rPr>
          <w:sz w:val="20"/>
          <w:szCs w:val="20"/>
        </w:rPr>
        <w:t xml:space="preserve"> </w:t>
      </w:r>
    </w:p>
    <w:p w:rsidR="00FC1E71" w:rsidRDefault="009F1430" w:rsidP="00FC1E71">
      <w:pPr>
        <w:pStyle w:val="NormalWeb"/>
        <w:spacing w:before="0" w:beforeAutospacing="0" w:after="0" w:afterAutospacing="0"/>
        <w:rPr>
          <w:sz w:val="20"/>
          <w:szCs w:val="20"/>
        </w:rPr>
      </w:pPr>
      <w:proofErr w:type="spellStart"/>
      <w:r w:rsidRPr="009F1430">
        <w:rPr>
          <w:sz w:val="20"/>
          <w:szCs w:val="20"/>
        </w:rPr>
        <w:t>Pretrained</w:t>
      </w:r>
      <w:proofErr w:type="spellEnd"/>
      <w:r w:rsidRPr="009F1430">
        <w:rPr>
          <w:sz w:val="20"/>
          <w:szCs w:val="20"/>
        </w:rPr>
        <w:t xml:space="preserve"> YOLOv5s detects cars, buses, motorcycles, and trucks in frames.</w:t>
      </w:r>
    </w:p>
    <w:p w:rsidR="00FC1E71" w:rsidRPr="009F1430" w:rsidRDefault="00FC1E71" w:rsidP="00FC1E71">
      <w:pPr>
        <w:pStyle w:val="NormalWeb"/>
        <w:spacing w:before="0" w:beforeAutospacing="0" w:after="0" w:afterAutospacing="0"/>
        <w:rPr>
          <w:sz w:val="20"/>
          <w:szCs w:val="20"/>
        </w:rPr>
      </w:pPr>
    </w:p>
    <w:p w:rsidR="00FC1E71" w:rsidRDefault="009F1430" w:rsidP="00FC1E71">
      <w:pPr>
        <w:pStyle w:val="NormalWeb"/>
        <w:spacing w:before="0" w:beforeAutospacing="0" w:after="0" w:afterAutospacing="0"/>
        <w:rPr>
          <w:sz w:val="20"/>
          <w:szCs w:val="20"/>
        </w:rPr>
      </w:pPr>
      <w:r w:rsidRPr="009F1430">
        <w:rPr>
          <w:rStyle w:val="Strong"/>
          <w:sz w:val="20"/>
          <w:szCs w:val="20"/>
        </w:rPr>
        <w:t>4.4 Firebase Integration</w:t>
      </w:r>
    </w:p>
    <w:p w:rsidR="009F1430" w:rsidRPr="009F1430" w:rsidRDefault="009F1430" w:rsidP="00FC1E71">
      <w:pPr>
        <w:pStyle w:val="NormalWeb"/>
        <w:spacing w:before="0" w:beforeAutospacing="0" w:after="0" w:afterAutospacing="0"/>
        <w:rPr>
          <w:sz w:val="20"/>
          <w:szCs w:val="20"/>
        </w:rPr>
      </w:pPr>
      <w:r w:rsidRPr="009F1430">
        <w:rPr>
          <w:sz w:val="20"/>
          <w:szCs w:val="20"/>
        </w:rPr>
        <w:t xml:space="preserve">The vehicle count </w:t>
      </w:r>
      <w:proofErr w:type="gramStart"/>
      <w:r w:rsidRPr="009F1430">
        <w:rPr>
          <w:sz w:val="20"/>
          <w:szCs w:val="20"/>
        </w:rPr>
        <w:t>is updated</w:t>
      </w:r>
      <w:proofErr w:type="gramEnd"/>
      <w:r w:rsidRPr="009F1430">
        <w:rPr>
          <w:sz w:val="20"/>
          <w:szCs w:val="20"/>
        </w:rPr>
        <w:t xml:space="preserve"> to Firebase every 0.5 seconds using the Admin SDK.</w:t>
      </w:r>
    </w:p>
    <w:p w:rsidR="00FC1E71" w:rsidRDefault="009F1430" w:rsidP="009F1430">
      <w:pPr>
        <w:pStyle w:val="NormalWeb"/>
        <w:rPr>
          <w:sz w:val="20"/>
          <w:szCs w:val="20"/>
        </w:rPr>
      </w:pPr>
      <w:r w:rsidRPr="009F1430">
        <w:rPr>
          <w:rStyle w:val="Strong"/>
          <w:sz w:val="20"/>
          <w:szCs w:val="20"/>
        </w:rPr>
        <w:t>4.5 Feature Vector Construction</w:t>
      </w:r>
      <w:r w:rsidRPr="009F1430">
        <w:rPr>
          <w:sz w:val="20"/>
          <w:szCs w:val="20"/>
        </w:rPr>
        <w:t xml:space="preserve"> </w:t>
      </w:r>
    </w:p>
    <w:p w:rsidR="009F1430" w:rsidRPr="009F1430" w:rsidRDefault="009F1430" w:rsidP="009F1430">
      <w:pPr>
        <w:pStyle w:val="NormalWeb"/>
        <w:rPr>
          <w:sz w:val="20"/>
          <w:szCs w:val="20"/>
        </w:rPr>
      </w:pPr>
      <w:r w:rsidRPr="009F1430">
        <w:rPr>
          <w:sz w:val="20"/>
          <w:szCs w:val="20"/>
        </w:rPr>
        <w:t>We create inputs using:</w:t>
      </w:r>
    </w:p>
    <w:p w:rsidR="009F1430" w:rsidRPr="009F1430" w:rsidRDefault="009F1430" w:rsidP="009F1430">
      <w:pPr>
        <w:pStyle w:val="NormalWeb"/>
        <w:numPr>
          <w:ilvl w:val="0"/>
          <w:numId w:val="23"/>
        </w:numPr>
        <w:rPr>
          <w:sz w:val="20"/>
          <w:szCs w:val="20"/>
        </w:rPr>
      </w:pPr>
      <w:r w:rsidRPr="009F1430">
        <w:rPr>
          <w:sz w:val="20"/>
          <w:szCs w:val="20"/>
        </w:rPr>
        <w:t>Vehicle Count</w:t>
      </w:r>
    </w:p>
    <w:p w:rsidR="009F1430" w:rsidRPr="009F1430" w:rsidRDefault="009F1430" w:rsidP="009F1430">
      <w:pPr>
        <w:pStyle w:val="NormalWeb"/>
        <w:numPr>
          <w:ilvl w:val="0"/>
          <w:numId w:val="23"/>
        </w:numPr>
        <w:rPr>
          <w:sz w:val="20"/>
          <w:szCs w:val="20"/>
        </w:rPr>
      </w:pPr>
      <w:r w:rsidRPr="009F1430">
        <w:rPr>
          <w:sz w:val="20"/>
          <w:szCs w:val="20"/>
        </w:rPr>
        <w:t>Avg. Speed (static/estimated)</w:t>
      </w:r>
    </w:p>
    <w:p w:rsidR="009F1430" w:rsidRPr="009F1430" w:rsidRDefault="009F1430" w:rsidP="009F1430">
      <w:pPr>
        <w:pStyle w:val="NormalWeb"/>
        <w:numPr>
          <w:ilvl w:val="0"/>
          <w:numId w:val="23"/>
        </w:numPr>
        <w:rPr>
          <w:sz w:val="20"/>
          <w:szCs w:val="20"/>
        </w:rPr>
      </w:pPr>
      <w:r w:rsidRPr="009F1430">
        <w:rPr>
          <w:sz w:val="20"/>
          <w:szCs w:val="20"/>
        </w:rPr>
        <w:t>Queue Length (static)</w:t>
      </w:r>
    </w:p>
    <w:p w:rsidR="009F1430" w:rsidRPr="009F1430" w:rsidRDefault="009F1430" w:rsidP="009F1430">
      <w:pPr>
        <w:pStyle w:val="NormalWeb"/>
        <w:numPr>
          <w:ilvl w:val="0"/>
          <w:numId w:val="23"/>
        </w:numPr>
        <w:rPr>
          <w:sz w:val="20"/>
          <w:szCs w:val="20"/>
        </w:rPr>
      </w:pPr>
      <w:r w:rsidRPr="009F1430">
        <w:rPr>
          <w:sz w:val="20"/>
          <w:szCs w:val="20"/>
        </w:rPr>
        <w:t>Time of Day (from system time)</w:t>
      </w:r>
    </w:p>
    <w:p w:rsidR="009F1430" w:rsidRPr="009F1430" w:rsidRDefault="009F1430" w:rsidP="009F1430">
      <w:pPr>
        <w:pStyle w:val="NormalWeb"/>
        <w:numPr>
          <w:ilvl w:val="0"/>
          <w:numId w:val="23"/>
        </w:numPr>
        <w:rPr>
          <w:sz w:val="20"/>
          <w:szCs w:val="20"/>
        </w:rPr>
      </w:pPr>
      <w:r w:rsidRPr="009F1430">
        <w:rPr>
          <w:sz w:val="20"/>
          <w:szCs w:val="20"/>
        </w:rPr>
        <w:t>Weather (currently static)</w:t>
      </w:r>
    </w:p>
    <w:p w:rsidR="00FC1E71" w:rsidRDefault="009F1430" w:rsidP="00FC1E71">
      <w:pPr>
        <w:pStyle w:val="NormalWeb"/>
        <w:spacing w:before="0" w:beforeAutospacing="0" w:after="0" w:afterAutospacing="0"/>
        <w:rPr>
          <w:sz w:val="20"/>
          <w:szCs w:val="20"/>
        </w:rPr>
      </w:pPr>
      <w:r w:rsidRPr="009F1430">
        <w:rPr>
          <w:rStyle w:val="Strong"/>
          <w:sz w:val="20"/>
          <w:szCs w:val="20"/>
        </w:rPr>
        <w:t>4.6 ML Model Training</w:t>
      </w:r>
      <w:r w:rsidRPr="009F1430">
        <w:rPr>
          <w:sz w:val="20"/>
          <w:szCs w:val="20"/>
        </w:rPr>
        <w:t xml:space="preserve"> </w:t>
      </w:r>
    </w:p>
    <w:p w:rsidR="009F1430" w:rsidRPr="009F1430" w:rsidRDefault="009F1430" w:rsidP="00FC1E71">
      <w:pPr>
        <w:pStyle w:val="NormalWeb"/>
        <w:spacing w:before="0" w:beforeAutospacing="0" w:after="0" w:afterAutospacing="0"/>
        <w:rPr>
          <w:sz w:val="20"/>
          <w:szCs w:val="20"/>
        </w:rPr>
      </w:pPr>
      <w:r w:rsidRPr="009F1430">
        <w:rPr>
          <w:sz w:val="20"/>
          <w:szCs w:val="20"/>
        </w:rPr>
        <w:t xml:space="preserve">Random Forest </w:t>
      </w:r>
      <w:proofErr w:type="spellStart"/>
      <w:r w:rsidRPr="009F1430">
        <w:rPr>
          <w:sz w:val="20"/>
          <w:szCs w:val="20"/>
        </w:rPr>
        <w:t>Regressor</w:t>
      </w:r>
      <w:proofErr w:type="spellEnd"/>
      <w:r w:rsidRPr="009F1430">
        <w:rPr>
          <w:sz w:val="20"/>
          <w:szCs w:val="20"/>
        </w:rPr>
        <w:t xml:space="preserve"> trained on 500 synthetic records.</w:t>
      </w:r>
    </w:p>
    <w:p w:rsidR="009F1430" w:rsidRPr="009F1430" w:rsidRDefault="009F1430" w:rsidP="009F1430">
      <w:pPr>
        <w:pStyle w:val="NormalWeb"/>
        <w:numPr>
          <w:ilvl w:val="0"/>
          <w:numId w:val="24"/>
        </w:numPr>
        <w:rPr>
          <w:sz w:val="20"/>
          <w:szCs w:val="20"/>
        </w:rPr>
      </w:pPr>
      <w:r w:rsidRPr="009F1430">
        <w:rPr>
          <w:sz w:val="20"/>
          <w:szCs w:val="20"/>
        </w:rPr>
        <w:t>R2 Score: ~0.93</w:t>
      </w:r>
    </w:p>
    <w:p w:rsidR="009F1430" w:rsidRPr="009F1430" w:rsidRDefault="009F1430" w:rsidP="009F1430">
      <w:pPr>
        <w:pStyle w:val="NormalWeb"/>
        <w:numPr>
          <w:ilvl w:val="0"/>
          <w:numId w:val="24"/>
        </w:numPr>
        <w:rPr>
          <w:sz w:val="20"/>
          <w:szCs w:val="20"/>
        </w:rPr>
      </w:pPr>
      <w:r w:rsidRPr="009F1430">
        <w:rPr>
          <w:sz w:val="20"/>
          <w:szCs w:val="20"/>
        </w:rPr>
        <w:t xml:space="preserve">Features: </w:t>
      </w:r>
      <w:proofErr w:type="spellStart"/>
      <w:r w:rsidRPr="009F1430">
        <w:rPr>
          <w:sz w:val="20"/>
          <w:szCs w:val="20"/>
        </w:rPr>
        <w:t>vehicle_count</w:t>
      </w:r>
      <w:proofErr w:type="spellEnd"/>
      <w:r w:rsidRPr="009F1430">
        <w:rPr>
          <w:sz w:val="20"/>
          <w:szCs w:val="20"/>
        </w:rPr>
        <w:t xml:space="preserve">, </w:t>
      </w:r>
      <w:proofErr w:type="spellStart"/>
      <w:r w:rsidRPr="009F1430">
        <w:rPr>
          <w:sz w:val="20"/>
          <w:szCs w:val="20"/>
        </w:rPr>
        <w:t>avg_speed</w:t>
      </w:r>
      <w:proofErr w:type="spellEnd"/>
      <w:r w:rsidRPr="009F1430">
        <w:rPr>
          <w:sz w:val="20"/>
          <w:szCs w:val="20"/>
        </w:rPr>
        <w:t xml:space="preserve">, </w:t>
      </w:r>
      <w:proofErr w:type="spellStart"/>
      <w:r w:rsidRPr="009F1430">
        <w:rPr>
          <w:sz w:val="20"/>
          <w:szCs w:val="20"/>
        </w:rPr>
        <w:t>time_of_day</w:t>
      </w:r>
      <w:proofErr w:type="spellEnd"/>
      <w:r w:rsidRPr="009F1430">
        <w:rPr>
          <w:sz w:val="20"/>
          <w:szCs w:val="20"/>
        </w:rPr>
        <w:t xml:space="preserve">, </w:t>
      </w:r>
      <w:proofErr w:type="spellStart"/>
      <w:r w:rsidRPr="009F1430">
        <w:rPr>
          <w:sz w:val="20"/>
          <w:szCs w:val="20"/>
        </w:rPr>
        <w:t>queue_length</w:t>
      </w:r>
      <w:proofErr w:type="spellEnd"/>
      <w:r w:rsidRPr="009F1430">
        <w:rPr>
          <w:sz w:val="20"/>
          <w:szCs w:val="20"/>
        </w:rPr>
        <w:t>, weather</w:t>
      </w:r>
    </w:p>
    <w:p w:rsidR="00FC1E71" w:rsidRDefault="009F1430" w:rsidP="00FC1E71">
      <w:pPr>
        <w:pStyle w:val="NormalWeb"/>
        <w:spacing w:before="0" w:beforeAutospacing="0" w:after="0" w:afterAutospacing="0"/>
        <w:rPr>
          <w:sz w:val="20"/>
          <w:szCs w:val="20"/>
        </w:rPr>
      </w:pPr>
      <w:r w:rsidRPr="009F1430">
        <w:rPr>
          <w:rStyle w:val="Strong"/>
          <w:sz w:val="20"/>
          <w:szCs w:val="20"/>
        </w:rPr>
        <w:t>4.7 Dashboard Design</w:t>
      </w:r>
      <w:r w:rsidRPr="009F1430">
        <w:rPr>
          <w:sz w:val="20"/>
          <w:szCs w:val="20"/>
        </w:rPr>
        <w:t xml:space="preserve"> </w:t>
      </w:r>
    </w:p>
    <w:p w:rsidR="00FC1E71" w:rsidRDefault="009F1430" w:rsidP="00FC1E71">
      <w:pPr>
        <w:pStyle w:val="NormalWeb"/>
        <w:spacing w:before="0" w:beforeAutospacing="0" w:after="0" w:afterAutospacing="0"/>
        <w:rPr>
          <w:sz w:val="20"/>
          <w:szCs w:val="20"/>
        </w:rPr>
      </w:pPr>
      <w:proofErr w:type="spellStart"/>
      <w:r w:rsidRPr="009F1430">
        <w:rPr>
          <w:sz w:val="20"/>
          <w:szCs w:val="20"/>
        </w:rPr>
        <w:t>Streamlit</w:t>
      </w:r>
      <w:proofErr w:type="spellEnd"/>
      <w:r w:rsidRPr="009F1430">
        <w:rPr>
          <w:sz w:val="20"/>
          <w:szCs w:val="20"/>
        </w:rPr>
        <w:t>-based UI showing count, time, weather, and green duration every 0.5 seconds. Emergency override option included.</w:t>
      </w:r>
    </w:p>
    <w:p w:rsidR="00FC1E71" w:rsidRPr="009F1430" w:rsidRDefault="00FC1E71" w:rsidP="00FC1E71">
      <w:pPr>
        <w:pStyle w:val="NormalWeb"/>
        <w:spacing w:before="0" w:beforeAutospacing="0" w:after="0" w:afterAutospacing="0"/>
        <w:rPr>
          <w:sz w:val="20"/>
          <w:szCs w:val="20"/>
        </w:rPr>
      </w:pPr>
    </w:p>
    <w:p w:rsidR="009F1430" w:rsidRPr="009F1430" w:rsidRDefault="009F1430" w:rsidP="00FC1E71">
      <w:pPr>
        <w:pStyle w:val="NormalWeb"/>
        <w:spacing w:before="0" w:beforeAutospacing="0" w:after="0" w:afterAutospacing="0"/>
        <w:rPr>
          <w:sz w:val="20"/>
          <w:szCs w:val="20"/>
        </w:rPr>
      </w:pPr>
      <w:r w:rsidRPr="009F1430">
        <w:rPr>
          <w:rStyle w:val="Strong"/>
          <w:sz w:val="20"/>
          <w:szCs w:val="20"/>
        </w:rPr>
        <w:t>4.8 Sample Execution Flow</w:t>
      </w:r>
    </w:p>
    <w:p w:rsidR="009F1430" w:rsidRPr="009F1430" w:rsidRDefault="009F1430" w:rsidP="00FC1E71">
      <w:pPr>
        <w:pStyle w:val="NormalWeb"/>
        <w:numPr>
          <w:ilvl w:val="0"/>
          <w:numId w:val="25"/>
        </w:numPr>
        <w:spacing w:before="0" w:beforeAutospacing="0" w:after="0" w:afterAutospacing="0"/>
        <w:rPr>
          <w:sz w:val="20"/>
          <w:szCs w:val="20"/>
        </w:rPr>
      </w:pPr>
      <w:r w:rsidRPr="009F1430">
        <w:rPr>
          <w:sz w:val="20"/>
          <w:szCs w:val="20"/>
        </w:rPr>
        <w:t>Run vehicle detection script → select ROI</w:t>
      </w:r>
    </w:p>
    <w:p w:rsidR="009F1430" w:rsidRPr="009F1430" w:rsidRDefault="009F1430" w:rsidP="009F1430">
      <w:pPr>
        <w:pStyle w:val="NormalWeb"/>
        <w:numPr>
          <w:ilvl w:val="0"/>
          <w:numId w:val="25"/>
        </w:numPr>
        <w:rPr>
          <w:sz w:val="20"/>
          <w:szCs w:val="20"/>
        </w:rPr>
      </w:pPr>
      <w:r w:rsidRPr="009F1430">
        <w:rPr>
          <w:sz w:val="20"/>
          <w:szCs w:val="20"/>
        </w:rPr>
        <w:t>Vehicle count pushed to Firebase</w:t>
      </w:r>
    </w:p>
    <w:p w:rsidR="009F1430" w:rsidRPr="009F1430" w:rsidRDefault="009F1430" w:rsidP="009F1430">
      <w:pPr>
        <w:pStyle w:val="NormalWeb"/>
        <w:numPr>
          <w:ilvl w:val="0"/>
          <w:numId w:val="25"/>
        </w:numPr>
        <w:rPr>
          <w:sz w:val="20"/>
          <w:szCs w:val="20"/>
        </w:rPr>
      </w:pPr>
      <w:proofErr w:type="spellStart"/>
      <w:r w:rsidRPr="009F1430">
        <w:rPr>
          <w:sz w:val="20"/>
          <w:szCs w:val="20"/>
        </w:rPr>
        <w:t>Streamlit</w:t>
      </w:r>
      <w:proofErr w:type="spellEnd"/>
      <w:r w:rsidRPr="009F1430">
        <w:rPr>
          <w:sz w:val="20"/>
          <w:szCs w:val="20"/>
        </w:rPr>
        <w:t xml:space="preserve"> dashboard fetches count</w:t>
      </w:r>
    </w:p>
    <w:p w:rsidR="006B1A34" w:rsidRPr="009F1430" w:rsidRDefault="009F1430" w:rsidP="006B1A34">
      <w:pPr>
        <w:pStyle w:val="NormalWeb"/>
        <w:numPr>
          <w:ilvl w:val="0"/>
          <w:numId w:val="25"/>
        </w:numPr>
        <w:rPr>
          <w:sz w:val="20"/>
          <w:szCs w:val="20"/>
        </w:rPr>
      </w:pPr>
      <w:r w:rsidRPr="009F1430">
        <w:rPr>
          <w:sz w:val="20"/>
          <w:szCs w:val="20"/>
        </w:rPr>
        <w:t>ML predicts green time → dashboard updates</w:t>
      </w:r>
    </w:p>
    <w:p w:rsidR="009F1430" w:rsidRPr="009F1430" w:rsidRDefault="009F1430" w:rsidP="009F1430">
      <w:pPr>
        <w:pStyle w:val="NormalWeb"/>
        <w:rPr>
          <w:sz w:val="20"/>
          <w:szCs w:val="20"/>
        </w:rPr>
      </w:pPr>
      <w:r w:rsidRPr="009F1430">
        <w:rPr>
          <w:rStyle w:val="Strong"/>
          <w:sz w:val="20"/>
          <w:szCs w:val="20"/>
        </w:rPr>
        <w:t>5. Results and Analysis</w:t>
      </w:r>
    </w:p>
    <w:p w:rsidR="00FC1E71" w:rsidRDefault="009F1430" w:rsidP="00FC1E71">
      <w:pPr>
        <w:pStyle w:val="NormalWeb"/>
        <w:spacing w:before="0" w:beforeAutospacing="0" w:after="0" w:afterAutospacing="0"/>
        <w:rPr>
          <w:sz w:val="20"/>
          <w:szCs w:val="20"/>
        </w:rPr>
      </w:pPr>
      <w:r w:rsidRPr="009F1430">
        <w:rPr>
          <w:rStyle w:val="Strong"/>
          <w:sz w:val="20"/>
          <w:szCs w:val="20"/>
        </w:rPr>
        <w:t>5.1 Detection Accuracy</w:t>
      </w:r>
      <w:r w:rsidRPr="009F1430">
        <w:rPr>
          <w:sz w:val="20"/>
          <w:szCs w:val="20"/>
        </w:rPr>
        <w:t xml:space="preserve"> </w:t>
      </w:r>
    </w:p>
    <w:p w:rsidR="009F1430" w:rsidRPr="009F1430" w:rsidRDefault="009F1430" w:rsidP="00FC1E71">
      <w:pPr>
        <w:pStyle w:val="NormalWeb"/>
        <w:spacing w:before="0" w:beforeAutospacing="0" w:after="0" w:afterAutospacing="0"/>
        <w:rPr>
          <w:sz w:val="20"/>
          <w:szCs w:val="20"/>
        </w:rPr>
      </w:pPr>
      <w:r w:rsidRPr="009F1430">
        <w:rPr>
          <w:sz w:val="20"/>
          <w:szCs w:val="20"/>
        </w:rPr>
        <w:t>YOLOv5s Accuracy (</w:t>
      </w:r>
      <w:proofErr w:type="spellStart"/>
      <w:r w:rsidRPr="009F1430">
        <w:rPr>
          <w:sz w:val="20"/>
          <w:szCs w:val="20"/>
        </w:rPr>
        <w:t>mAP</w:t>
      </w:r>
      <w:proofErr w:type="spellEnd"/>
      <w:r w:rsidRPr="009F1430">
        <w:rPr>
          <w:sz w:val="20"/>
          <w:szCs w:val="20"/>
        </w:rPr>
        <w:t>):</w:t>
      </w:r>
    </w:p>
    <w:p w:rsidR="009F1430" w:rsidRPr="009F1430" w:rsidRDefault="009F1430" w:rsidP="009F1430">
      <w:pPr>
        <w:pStyle w:val="NormalWeb"/>
        <w:numPr>
          <w:ilvl w:val="0"/>
          <w:numId w:val="26"/>
        </w:numPr>
        <w:rPr>
          <w:sz w:val="20"/>
          <w:szCs w:val="20"/>
        </w:rPr>
      </w:pPr>
      <w:r w:rsidRPr="009F1430">
        <w:rPr>
          <w:sz w:val="20"/>
          <w:szCs w:val="20"/>
        </w:rPr>
        <w:t>Cars: 91.2%</w:t>
      </w:r>
    </w:p>
    <w:p w:rsidR="009F1430" w:rsidRPr="009F1430" w:rsidRDefault="009F1430" w:rsidP="009F1430">
      <w:pPr>
        <w:pStyle w:val="NormalWeb"/>
        <w:numPr>
          <w:ilvl w:val="0"/>
          <w:numId w:val="26"/>
        </w:numPr>
        <w:rPr>
          <w:sz w:val="20"/>
          <w:szCs w:val="20"/>
        </w:rPr>
      </w:pPr>
      <w:r w:rsidRPr="009F1430">
        <w:rPr>
          <w:sz w:val="20"/>
          <w:szCs w:val="20"/>
        </w:rPr>
        <w:t>Buses: 86.4%</w:t>
      </w:r>
    </w:p>
    <w:p w:rsidR="009F1430" w:rsidRPr="009F1430" w:rsidRDefault="009F1430" w:rsidP="009F1430">
      <w:pPr>
        <w:pStyle w:val="NormalWeb"/>
        <w:numPr>
          <w:ilvl w:val="0"/>
          <w:numId w:val="26"/>
        </w:numPr>
        <w:rPr>
          <w:sz w:val="20"/>
          <w:szCs w:val="20"/>
        </w:rPr>
      </w:pPr>
      <w:r w:rsidRPr="009F1430">
        <w:rPr>
          <w:sz w:val="20"/>
          <w:szCs w:val="20"/>
        </w:rPr>
        <w:t>Trucks: 88.3%</w:t>
      </w:r>
    </w:p>
    <w:p w:rsidR="00FC1E71" w:rsidRDefault="009F1430" w:rsidP="00FC1E71">
      <w:pPr>
        <w:pStyle w:val="NormalWeb"/>
        <w:spacing w:before="0" w:beforeAutospacing="0" w:after="0" w:afterAutospacing="0"/>
        <w:rPr>
          <w:sz w:val="20"/>
          <w:szCs w:val="20"/>
        </w:rPr>
      </w:pPr>
      <w:r w:rsidRPr="009F1430">
        <w:rPr>
          <w:rStyle w:val="Strong"/>
          <w:sz w:val="20"/>
          <w:szCs w:val="20"/>
        </w:rPr>
        <w:t>5.2 ROI-Based Accuracy</w:t>
      </w:r>
      <w:r w:rsidRPr="009F1430">
        <w:rPr>
          <w:sz w:val="20"/>
          <w:szCs w:val="20"/>
        </w:rPr>
        <w:t xml:space="preserve"> </w:t>
      </w:r>
    </w:p>
    <w:p w:rsidR="00FC1E71" w:rsidRPr="009F1430" w:rsidRDefault="009F1430" w:rsidP="00FC1E71">
      <w:pPr>
        <w:pStyle w:val="NormalWeb"/>
        <w:spacing w:before="0" w:beforeAutospacing="0" w:after="0" w:afterAutospacing="0"/>
        <w:rPr>
          <w:sz w:val="20"/>
          <w:szCs w:val="20"/>
        </w:rPr>
      </w:pPr>
      <w:r w:rsidRPr="009F1430">
        <w:rPr>
          <w:sz w:val="20"/>
          <w:szCs w:val="20"/>
        </w:rPr>
        <w:t>ROI Filtering increased relevant detection accuracy by 23%.</w:t>
      </w:r>
    </w:p>
    <w:p w:rsidR="009F1430" w:rsidRPr="009F1430" w:rsidRDefault="009F1430" w:rsidP="009F1430">
      <w:pPr>
        <w:pStyle w:val="NormalWeb"/>
        <w:rPr>
          <w:sz w:val="20"/>
          <w:szCs w:val="20"/>
        </w:rPr>
      </w:pPr>
      <w:r w:rsidRPr="009F1430">
        <w:rPr>
          <w:rStyle w:val="Strong"/>
          <w:sz w:val="20"/>
          <w:szCs w:val="20"/>
        </w:rPr>
        <w:t>5.3 ML Performance</w:t>
      </w:r>
    </w:p>
    <w:p w:rsidR="009F1430" w:rsidRPr="009F1430" w:rsidRDefault="009F1430" w:rsidP="009F1430">
      <w:pPr>
        <w:pStyle w:val="NormalWeb"/>
        <w:numPr>
          <w:ilvl w:val="0"/>
          <w:numId w:val="27"/>
        </w:numPr>
        <w:rPr>
          <w:sz w:val="20"/>
          <w:szCs w:val="20"/>
        </w:rPr>
      </w:pPr>
      <w:r w:rsidRPr="009F1430">
        <w:rPr>
          <w:sz w:val="20"/>
          <w:szCs w:val="20"/>
        </w:rPr>
        <w:t>R²: 0.93</w:t>
      </w:r>
    </w:p>
    <w:p w:rsidR="009F1430" w:rsidRPr="009F1430" w:rsidRDefault="009F1430" w:rsidP="009F1430">
      <w:pPr>
        <w:pStyle w:val="NormalWeb"/>
        <w:numPr>
          <w:ilvl w:val="0"/>
          <w:numId w:val="27"/>
        </w:numPr>
        <w:rPr>
          <w:sz w:val="20"/>
          <w:szCs w:val="20"/>
        </w:rPr>
      </w:pPr>
      <w:r w:rsidRPr="009F1430">
        <w:rPr>
          <w:sz w:val="20"/>
          <w:szCs w:val="20"/>
        </w:rPr>
        <w:t>MAE: ~2.9s</w:t>
      </w:r>
    </w:p>
    <w:p w:rsidR="009F1430" w:rsidRPr="009F1430" w:rsidRDefault="009F1430" w:rsidP="00FC1E71">
      <w:pPr>
        <w:pStyle w:val="NormalWeb"/>
        <w:spacing w:before="0" w:beforeAutospacing="0" w:after="0" w:afterAutospacing="0"/>
        <w:rPr>
          <w:sz w:val="20"/>
          <w:szCs w:val="20"/>
        </w:rPr>
      </w:pPr>
      <w:r w:rsidRPr="009F1430">
        <w:rPr>
          <w:rStyle w:val="Strong"/>
          <w:sz w:val="20"/>
          <w:szCs w:val="20"/>
        </w:rPr>
        <w:t>5.4 Dashboard Response</w:t>
      </w:r>
    </w:p>
    <w:p w:rsidR="009F1430" w:rsidRPr="009F1430" w:rsidRDefault="009F1430" w:rsidP="00FC1E71">
      <w:pPr>
        <w:pStyle w:val="NormalWeb"/>
        <w:numPr>
          <w:ilvl w:val="0"/>
          <w:numId w:val="28"/>
        </w:numPr>
        <w:spacing w:before="0" w:beforeAutospacing="0" w:after="0" w:afterAutospacing="0"/>
        <w:rPr>
          <w:sz w:val="20"/>
          <w:szCs w:val="20"/>
        </w:rPr>
      </w:pPr>
      <w:r w:rsidRPr="009F1430">
        <w:rPr>
          <w:sz w:val="20"/>
          <w:szCs w:val="20"/>
        </w:rPr>
        <w:t xml:space="preserve">Firebase sync delay: ~120 </w:t>
      </w:r>
      <w:proofErr w:type="spellStart"/>
      <w:r w:rsidRPr="009F1430">
        <w:rPr>
          <w:sz w:val="20"/>
          <w:szCs w:val="20"/>
        </w:rPr>
        <w:t>ms</w:t>
      </w:r>
      <w:proofErr w:type="spellEnd"/>
    </w:p>
    <w:p w:rsidR="009F1430" w:rsidRPr="009F1430" w:rsidRDefault="009F1430" w:rsidP="009F1430">
      <w:pPr>
        <w:pStyle w:val="NormalWeb"/>
        <w:numPr>
          <w:ilvl w:val="0"/>
          <w:numId w:val="28"/>
        </w:numPr>
        <w:rPr>
          <w:sz w:val="20"/>
          <w:szCs w:val="20"/>
        </w:rPr>
      </w:pPr>
      <w:r w:rsidRPr="009F1430">
        <w:rPr>
          <w:sz w:val="20"/>
          <w:szCs w:val="20"/>
        </w:rPr>
        <w:t>UI update interval: 0.5 seconds</w:t>
      </w:r>
    </w:p>
    <w:p w:rsidR="006B1A34" w:rsidRPr="009F1430" w:rsidRDefault="006B1A34" w:rsidP="006B1A34">
      <w:pPr>
        <w:pStyle w:val="NormalWeb"/>
        <w:rPr>
          <w:sz w:val="20"/>
          <w:szCs w:val="20"/>
        </w:rPr>
      </w:pPr>
      <w:r w:rsidRPr="009F1430">
        <w:rPr>
          <w:rStyle w:val="Strong"/>
          <w:sz w:val="20"/>
          <w:szCs w:val="20"/>
        </w:rPr>
        <w:lastRenderedPageBreak/>
        <w:t>6. Code Snippets:</w:t>
      </w:r>
    </w:p>
    <w:p w:rsidR="006B1A34" w:rsidRPr="009F1430" w:rsidRDefault="006B1A34" w:rsidP="006B1A34">
      <w:pPr>
        <w:pStyle w:val="NormalWeb"/>
        <w:rPr>
          <w:sz w:val="20"/>
          <w:szCs w:val="20"/>
        </w:rPr>
      </w:pPr>
      <w:r w:rsidRPr="009F1430">
        <w:rPr>
          <w:rStyle w:val="Strong"/>
          <w:sz w:val="20"/>
          <w:szCs w:val="20"/>
        </w:rPr>
        <w:t>YOLO + Firebase Vehicle Counting</w:t>
      </w:r>
    </w:p>
    <w:p w:rsidR="006B1A34" w:rsidRPr="009F1430" w:rsidRDefault="006B1A34" w:rsidP="006B1A34">
      <w:pPr>
        <w:pStyle w:val="HTMLPreformatted"/>
        <w:rPr>
          <w:rStyle w:val="HTMLCode"/>
          <w:rFonts w:eastAsiaTheme="majorEastAsia"/>
        </w:rPr>
      </w:pPr>
      <w:proofErr w:type="gramStart"/>
      <w:r w:rsidRPr="009F1430">
        <w:rPr>
          <w:rStyle w:val="HTMLCode"/>
          <w:rFonts w:eastAsiaTheme="majorEastAsia"/>
        </w:rPr>
        <w:t>model</w:t>
      </w:r>
      <w:proofErr w:type="gramEnd"/>
      <w:r w:rsidRPr="009F1430">
        <w:rPr>
          <w:rStyle w:val="HTMLCode"/>
          <w:rFonts w:eastAsiaTheme="majorEastAsia"/>
        </w:rPr>
        <w:t xml:space="preserve"> = </w:t>
      </w:r>
      <w:proofErr w:type="spellStart"/>
      <w:r w:rsidRPr="009F1430">
        <w:rPr>
          <w:rStyle w:val="HTMLCode"/>
          <w:rFonts w:eastAsiaTheme="majorEastAsia"/>
        </w:rPr>
        <w:t>torch.hub.load</w:t>
      </w:r>
      <w:proofErr w:type="spellEnd"/>
      <w:r w:rsidRPr="009F1430">
        <w:rPr>
          <w:rStyle w:val="HTMLCode"/>
          <w:rFonts w:eastAsiaTheme="majorEastAsia"/>
        </w:rPr>
        <w:t>('</w:t>
      </w:r>
      <w:proofErr w:type="spellStart"/>
      <w:r w:rsidRPr="009F1430">
        <w:rPr>
          <w:rStyle w:val="HTMLCode"/>
          <w:rFonts w:eastAsiaTheme="majorEastAsia"/>
        </w:rPr>
        <w:t>ultralytics</w:t>
      </w:r>
      <w:proofErr w:type="spellEnd"/>
      <w:r w:rsidRPr="009F1430">
        <w:rPr>
          <w:rStyle w:val="HTMLCode"/>
          <w:rFonts w:eastAsiaTheme="majorEastAsia"/>
        </w:rPr>
        <w:t xml:space="preserve">/yolov5', 'yolov5s', </w:t>
      </w:r>
      <w:proofErr w:type="spellStart"/>
      <w:r w:rsidRPr="009F1430">
        <w:rPr>
          <w:rStyle w:val="HTMLCode"/>
          <w:rFonts w:eastAsiaTheme="majorEastAsia"/>
        </w:rPr>
        <w:t>trust_repo</w:t>
      </w:r>
      <w:proofErr w:type="spellEnd"/>
      <w:r w:rsidRPr="009F1430">
        <w:rPr>
          <w:rStyle w:val="HTMLCode"/>
          <w:rFonts w:eastAsiaTheme="majorEastAsia"/>
        </w:rPr>
        <w:t>=True)</w:t>
      </w:r>
    </w:p>
    <w:p w:rsidR="006B1A34" w:rsidRPr="009F1430" w:rsidRDefault="006B1A34" w:rsidP="006B1A34">
      <w:pPr>
        <w:pStyle w:val="HTMLPreformatted"/>
        <w:rPr>
          <w:rStyle w:val="HTMLCode"/>
          <w:rFonts w:eastAsiaTheme="majorEastAsia"/>
        </w:rPr>
      </w:pPr>
      <w:proofErr w:type="gramStart"/>
      <w:r w:rsidRPr="009F1430">
        <w:rPr>
          <w:rStyle w:val="HTMLCode"/>
          <w:rFonts w:eastAsiaTheme="majorEastAsia"/>
        </w:rPr>
        <w:t>frame</w:t>
      </w:r>
      <w:proofErr w:type="gramEnd"/>
      <w:r w:rsidRPr="009F1430">
        <w:rPr>
          <w:rStyle w:val="HTMLCode"/>
          <w:rFonts w:eastAsiaTheme="majorEastAsia"/>
        </w:rPr>
        <w:t xml:space="preserve">, count = </w:t>
      </w:r>
      <w:proofErr w:type="spellStart"/>
      <w:r w:rsidRPr="009F1430">
        <w:rPr>
          <w:rStyle w:val="HTMLCode"/>
          <w:rFonts w:eastAsiaTheme="majorEastAsia"/>
        </w:rPr>
        <w:t>count_vehicles</w:t>
      </w:r>
      <w:proofErr w:type="spellEnd"/>
      <w:r w:rsidRPr="009F1430">
        <w:rPr>
          <w:rStyle w:val="HTMLCode"/>
          <w:rFonts w:eastAsiaTheme="majorEastAsia"/>
        </w:rPr>
        <w:t>(</w:t>
      </w:r>
      <w:proofErr w:type="spellStart"/>
      <w:r w:rsidRPr="009F1430">
        <w:rPr>
          <w:rStyle w:val="HTMLCode"/>
          <w:rFonts w:eastAsiaTheme="majorEastAsia"/>
        </w:rPr>
        <w:t>video_frame</w:t>
      </w:r>
      <w:proofErr w:type="spellEnd"/>
      <w:r w:rsidRPr="009F1430">
        <w:rPr>
          <w:rStyle w:val="HTMLCode"/>
          <w:rFonts w:eastAsiaTheme="majorEastAsia"/>
        </w:rPr>
        <w:t xml:space="preserve">, </w:t>
      </w:r>
      <w:proofErr w:type="spellStart"/>
      <w:r w:rsidRPr="009F1430">
        <w:rPr>
          <w:rStyle w:val="HTMLCode"/>
          <w:rFonts w:eastAsiaTheme="majorEastAsia"/>
        </w:rPr>
        <w:t>roi</w:t>
      </w:r>
      <w:proofErr w:type="spellEnd"/>
      <w:r w:rsidRPr="009F1430">
        <w:rPr>
          <w:rStyle w:val="HTMLCode"/>
          <w:rFonts w:eastAsiaTheme="majorEastAsia"/>
        </w:rPr>
        <w:t>)</w:t>
      </w:r>
    </w:p>
    <w:p w:rsidR="006B1A34" w:rsidRPr="009F1430" w:rsidRDefault="006B1A34" w:rsidP="006B1A34">
      <w:pPr>
        <w:pStyle w:val="HTMLPreformatted"/>
      </w:pPr>
      <w:proofErr w:type="spellStart"/>
      <w:proofErr w:type="gramStart"/>
      <w:r w:rsidRPr="009F1430">
        <w:rPr>
          <w:rStyle w:val="HTMLCode"/>
          <w:rFonts w:eastAsiaTheme="majorEastAsia"/>
        </w:rPr>
        <w:t>db.reference</w:t>
      </w:r>
      <w:proofErr w:type="spellEnd"/>
      <w:r w:rsidRPr="009F1430">
        <w:rPr>
          <w:rStyle w:val="HTMLCode"/>
          <w:rFonts w:eastAsiaTheme="majorEastAsia"/>
        </w:rPr>
        <w:t>(</w:t>
      </w:r>
      <w:proofErr w:type="gramEnd"/>
      <w:r w:rsidRPr="009F1430">
        <w:rPr>
          <w:rStyle w:val="HTMLCode"/>
          <w:rFonts w:eastAsiaTheme="majorEastAsia"/>
        </w:rPr>
        <w:t>"</w:t>
      </w:r>
      <w:proofErr w:type="spellStart"/>
      <w:r w:rsidRPr="009F1430">
        <w:rPr>
          <w:rStyle w:val="HTMLCode"/>
          <w:rFonts w:eastAsiaTheme="majorEastAsia"/>
        </w:rPr>
        <w:t>traffic_data</w:t>
      </w:r>
      <w:proofErr w:type="spellEnd"/>
      <w:r w:rsidRPr="009F1430">
        <w:rPr>
          <w:rStyle w:val="HTMLCode"/>
          <w:rFonts w:eastAsiaTheme="majorEastAsia"/>
        </w:rPr>
        <w:t>").set({"</w:t>
      </w:r>
      <w:proofErr w:type="spellStart"/>
      <w:r w:rsidRPr="009F1430">
        <w:rPr>
          <w:rStyle w:val="HTMLCode"/>
          <w:rFonts w:eastAsiaTheme="majorEastAsia"/>
        </w:rPr>
        <w:t>vehicle_count</w:t>
      </w:r>
      <w:proofErr w:type="spellEnd"/>
      <w:r w:rsidRPr="009F1430">
        <w:rPr>
          <w:rStyle w:val="HTMLCode"/>
          <w:rFonts w:eastAsiaTheme="majorEastAsia"/>
        </w:rPr>
        <w:t>": count})</w:t>
      </w:r>
    </w:p>
    <w:p w:rsidR="006B1A34" w:rsidRPr="009F1430" w:rsidRDefault="006B1A34" w:rsidP="006B1A34">
      <w:pPr>
        <w:pStyle w:val="NormalWeb"/>
        <w:rPr>
          <w:sz w:val="20"/>
          <w:szCs w:val="20"/>
        </w:rPr>
      </w:pPr>
      <w:r w:rsidRPr="009F1430">
        <w:rPr>
          <w:rStyle w:val="Strong"/>
          <w:sz w:val="20"/>
          <w:szCs w:val="20"/>
        </w:rPr>
        <w:t>Synthetic Model Training</w:t>
      </w:r>
    </w:p>
    <w:p w:rsidR="006B1A34" w:rsidRPr="009F1430" w:rsidRDefault="006B1A34" w:rsidP="006B1A34">
      <w:pPr>
        <w:pStyle w:val="HTMLPreformatted"/>
        <w:rPr>
          <w:rStyle w:val="HTMLCode"/>
          <w:rFonts w:eastAsiaTheme="majorEastAsia"/>
        </w:rPr>
      </w:pPr>
      <w:proofErr w:type="gramStart"/>
      <w:r w:rsidRPr="009F1430">
        <w:rPr>
          <w:rStyle w:val="HTMLCode"/>
          <w:rFonts w:eastAsiaTheme="majorEastAsia"/>
        </w:rPr>
        <w:t>model</w:t>
      </w:r>
      <w:proofErr w:type="gramEnd"/>
      <w:r w:rsidRPr="009F1430">
        <w:rPr>
          <w:rStyle w:val="HTMLCode"/>
          <w:rFonts w:eastAsiaTheme="majorEastAsia"/>
        </w:rPr>
        <w:t xml:space="preserve"> = </w:t>
      </w:r>
      <w:proofErr w:type="spellStart"/>
      <w:r w:rsidRPr="009F1430">
        <w:rPr>
          <w:rStyle w:val="HTMLCode"/>
          <w:rFonts w:eastAsiaTheme="majorEastAsia"/>
        </w:rPr>
        <w:t>RandomForestRegressor</w:t>
      </w:r>
      <w:proofErr w:type="spellEnd"/>
      <w:r w:rsidRPr="009F1430">
        <w:rPr>
          <w:rStyle w:val="HTMLCode"/>
          <w:rFonts w:eastAsiaTheme="majorEastAsia"/>
        </w:rPr>
        <w:t>()</w:t>
      </w:r>
    </w:p>
    <w:p w:rsidR="006B1A34" w:rsidRPr="009F1430" w:rsidRDefault="006B1A34" w:rsidP="006B1A34">
      <w:pPr>
        <w:pStyle w:val="HTMLPreformatted"/>
        <w:rPr>
          <w:rStyle w:val="HTMLCode"/>
          <w:rFonts w:eastAsiaTheme="majorEastAsia"/>
        </w:rPr>
      </w:pPr>
      <w:proofErr w:type="spellStart"/>
      <w:proofErr w:type="gramStart"/>
      <w:r w:rsidRPr="009F1430">
        <w:rPr>
          <w:rStyle w:val="HTMLCode"/>
          <w:rFonts w:eastAsiaTheme="majorEastAsia"/>
        </w:rPr>
        <w:t>model.fit</w:t>
      </w:r>
      <w:proofErr w:type="spellEnd"/>
      <w:r w:rsidRPr="009F1430">
        <w:rPr>
          <w:rStyle w:val="HTMLCode"/>
          <w:rFonts w:eastAsiaTheme="majorEastAsia"/>
        </w:rPr>
        <w:t>(</w:t>
      </w:r>
      <w:proofErr w:type="spellStart"/>
      <w:proofErr w:type="gramEnd"/>
      <w:r w:rsidRPr="009F1430">
        <w:rPr>
          <w:rStyle w:val="HTMLCode"/>
          <w:rFonts w:eastAsiaTheme="majorEastAsia"/>
        </w:rPr>
        <w:t>X_train</w:t>
      </w:r>
      <w:proofErr w:type="spellEnd"/>
      <w:r w:rsidRPr="009F1430">
        <w:rPr>
          <w:rStyle w:val="HTMLCode"/>
          <w:rFonts w:eastAsiaTheme="majorEastAsia"/>
        </w:rPr>
        <w:t xml:space="preserve">, </w:t>
      </w:r>
      <w:proofErr w:type="spellStart"/>
      <w:r w:rsidRPr="009F1430">
        <w:rPr>
          <w:rStyle w:val="HTMLCode"/>
          <w:rFonts w:eastAsiaTheme="majorEastAsia"/>
        </w:rPr>
        <w:t>y_train</w:t>
      </w:r>
      <w:proofErr w:type="spellEnd"/>
      <w:r w:rsidRPr="009F1430">
        <w:rPr>
          <w:rStyle w:val="HTMLCode"/>
          <w:rFonts w:eastAsiaTheme="majorEastAsia"/>
        </w:rPr>
        <w:t>)</w:t>
      </w:r>
    </w:p>
    <w:p w:rsidR="006B1A34" w:rsidRPr="009F1430" w:rsidRDefault="006B1A34" w:rsidP="006B1A34">
      <w:pPr>
        <w:pStyle w:val="HTMLPreformatted"/>
      </w:pPr>
      <w:proofErr w:type="spellStart"/>
      <w:proofErr w:type="gramStart"/>
      <w:r w:rsidRPr="009F1430">
        <w:rPr>
          <w:rStyle w:val="HTMLCode"/>
          <w:rFonts w:eastAsiaTheme="majorEastAsia"/>
        </w:rPr>
        <w:t>pickle.dump</w:t>
      </w:r>
      <w:proofErr w:type="spellEnd"/>
      <w:r w:rsidRPr="009F1430">
        <w:rPr>
          <w:rStyle w:val="HTMLCode"/>
          <w:rFonts w:eastAsiaTheme="majorEastAsia"/>
        </w:rPr>
        <w:t>(</w:t>
      </w:r>
      <w:proofErr w:type="gramEnd"/>
      <w:r w:rsidRPr="009F1430">
        <w:rPr>
          <w:rStyle w:val="HTMLCode"/>
          <w:rFonts w:eastAsiaTheme="majorEastAsia"/>
        </w:rPr>
        <w:t>model, open("</w:t>
      </w:r>
      <w:proofErr w:type="spellStart"/>
      <w:r w:rsidRPr="009F1430">
        <w:rPr>
          <w:rStyle w:val="HTMLCode"/>
          <w:rFonts w:eastAsiaTheme="majorEastAsia"/>
        </w:rPr>
        <w:t>model.pkl</w:t>
      </w:r>
      <w:proofErr w:type="spellEnd"/>
      <w:r w:rsidRPr="009F1430">
        <w:rPr>
          <w:rStyle w:val="HTMLCode"/>
          <w:rFonts w:eastAsiaTheme="majorEastAsia"/>
        </w:rPr>
        <w:t>", "</w:t>
      </w:r>
      <w:proofErr w:type="spellStart"/>
      <w:r w:rsidRPr="009F1430">
        <w:rPr>
          <w:rStyle w:val="HTMLCode"/>
          <w:rFonts w:eastAsiaTheme="majorEastAsia"/>
        </w:rPr>
        <w:t>wb</w:t>
      </w:r>
      <w:proofErr w:type="spellEnd"/>
      <w:r w:rsidRPr="009F1430">
        <w:rPr>
          <w:rStyle w:val="HTMLCode"/>
          <w:rFonts w:eastAsiaTheme="majorEastAsia"/>
        </w:rPr>
        <w:t>"))</w:t>
      </w:r>
    </w:p>
    <w:p w:rsidR="006B1A34" w:rsidRPr="009F1430" w:rsidRDefault="006B1A34" w:rsidP="006B1A34">
      <w:pPr>
        <w:pStyle w:val="NormalWeb"/>
        <w:rPr>
          <w:sz w:val="20"/>
          <w:szCs w:val="20"/>
        </w:rPr>
      </w:pPr>
      <w:r w:rsidRPr="009F1430">
        <w:rPr>
          <w:rStyle w:val="Strong"/>
          <w:sz w:val="20"/>
          <w:szCs w:val="20"/>
        </w:rPr>
        <w:t>Feature Builder for ML Input</w:t>
      </w:r>
    </w:p>
    <w:p w:rsidR="006B1A34" w:rsidRPr="009F1430" w:rsidRDefault="006B1A34" w:rsidP="006B1A34">
      <w:pPr>
        <w:pStyle w:val="HTMLPreformatted"/>
        <w:rPr>
          <w:rStyle w:val="HTMLCode"/>
          <w:rFonts w:eastAsiaTheme="majorEastAsia"/>
        </w:rPr>
      </w:pPr>
      <w:proofErr w:type="spellStart"/>
      <w:proofErr w:type="gramStart"/>
      <w:r w:rsidRPr="009F1430">
        <w:rPr>
          <w:rStyle w:val="HTMLCode"/>
          <w:rFonts w:eastAsiaTheme="majorEastAsia"/>
        </w:rPr>
        <w:t>def</w:t>
      </w:r>
      <w:proofErr w:type="spellEnd"/>
      <w:proofErr w:type="gramEnd"/>
      <w:r w:rsidRPr="009F1430">
        <w:rPr>
          <w:rStyle w:val="HTMLCode"/>
          <w:rFonts w:eastAsiaTheme="majorEastAsia"/>
        </w:rPr>
        <w:t xml:space="preserve"> </w:t>
      </w:r>
      <w:proofErr w:type="spellStart"/>
      <w:r w:rsidRPr="009F1430">
        <w:rPr>
          <w:rStyle w:val="HTMLCode"/>
          <w:rFonts w:eastAsiaTheme="majorEastAsia"/>
        </w:rPr>
        <w:t>build_input</w:t>
      </w:r>
      <w:proofErr w:type="spellEnd"/>
      <w:r w:rsidRPr="009F1430">
        <w:rPr>
          <w:rStyle w:val="HTMLCode"/>
          <w:rFonts w:eastAsiaTheme="majorEastAsia"/>
        </w:rPr>
        <w:t>(</w:t>
      </w:r>
      <w:proofErr w:type="spellStart"/>
      <w:r w:rsidRPr="009F1430">
        <w:rPr>
          <w:rStyle w:val="HTMLCode"/>
          <w:rFonts w:eastAsiaTheme="majorEastAsia"/>
        </w:rPr>
        <w:t>vehicle_count</w:t>
      </w:r>
      <w:proofErr w:type="spellEnd"/>
      <w:r w:rsidRPr="009F1430">
        <w:rPr>
          <w:rStyle w:val="HTMLCode"/>
          <w:rFonts w:eastAsiaTheme="majorEastAsia"/>
        </w:rPr>
        <w:t>):</w:t>
      </w:r>
    </w:p>
    <w:p w:rsidR="006B1A34" w:rsidRPr="009F1430" w:rsidRDefault="006B1A34" w:rsidP="006B1A34">
      <w:pPr>
        <w:pStyle w:val="HTMLPreformatted"/>
        <w:rPr>
          <w:rStyle w:val="HTMLCode"/>
          <w:rFonts w:eastAsiaTheme="majorEastAsia"/>
        </w:rPr>
      </w:pPr>
      <w:r w:rsidRPr="009F1430">
        <w:rPr>
          <w:rStyle w:val="HTMLCode"/>
          <w:rFonts w:eastAsiaTheme="majorEastAsia"/>
        </w:rPr>
        <w:t xml:space="preserve">    </w:t>
      </w:r>
      <w:proofErr w:type="gramStart"/>
      <w:r w:rsidRPr="009F1430">
        <w:rPr>
          <w:rStyle w:val="HTMLCode"/>
          <w:rFonts w:eastAsiaTheme="majorEastAsia"/>
        </w:rPr>
        <w:t>return</w:t>
      </w:r>
      <w:proofErr w:type="gramEnd"/>
      <w:r w:rsidRPr="009F1430">
        <w:rPr>
          <w:rStyle w:val="HTMLCode"/>
          <w:rFonts w:eastAsiaTheme="majorEastAsia"/>
        </w:rPr>
        <w:t xml:space="preserve"> {</w:t>
      </w:r>
    </w:p>
    <w:p w:rsidR="006B1A34" w:rsidRPr="009F1430" w:rsidRDefault="006B1A34" w:rsidP="006B1A34">
      <w:pPr>
        <w:pStyle w:val="HTMLPreformatted"/>
        <w:rPr>
          <w:rStyle w:val="HTMLCode"/>
          <w:rFonts w:eastAsiaTheme="majorEastAsia"/>
        </w:rPr>
      </w:pPr>
      <w:r w:rsidRPr="009F1430">
        <w:rPr>
          <w:rStyle w:val="HTMLCode"/>
          <w:rFonts w:eastAsiaTheme="majorEastAsia"/>
        </w:rPr>
        <w:t xml:space="preserve">        '</w:t>
      </w:r>
      <w:proofErr w:type="spellStart"/>
      <w:r w:rsidRPr="009F1430">
        <w:rPr>
          <w:rStyle w:val="HTMLCode"/>
          <w:rFonts w:eastAsiaTheme="majorEastAsia"/>
        </w:rPr>
        <w:t>vehicle_count</w:t>
      </w:r>
      <w:proofErr w:type="spellEnd"/>
      <w:r w:rsidRPr="009F1430">
        <w:rPr>
          <w:rStyle w:val="HTMLCode"/>
          <w:rFonts w:eastAsiaTheme="majorEastAsia"/>
        </w:rPr>
        <w:t xml:space="preserve">': </w:t>
      </w:r>
      <w:proofErr w:type="spellStart"/>
      <w:r w:rsidRPr="009F1430">
        <w:rPr>
          <w:rStyle w:val="HTMLCode"/>
          <w:rFonts w:eastAsiaTheme="majorEastAsia"/>
        </w:rPr>
        <w:t>vehicle_count</w:t>
      </w:r>
      <w:proofErr w:type="spellEnd"/>
      <w:r w:rsidRPr="009F1430">
        <w:rPr>
          <w:rStyle w:val="HTMLCode"/>
          <w:rFonts w:eastAsiaTheme="majorEastAsia"/>
        </w:rPr>
        <w:t>,</w:t>
      </w:r>
    </w:p>
    <w:p w:rsidR="006B1A34" w:rsidRPr="009F1430" w:rsidRDefault="006B1A34" w:rsidP="006B1A34">
      <w:pPr>
        <w:pStyle w:val="HTMLPreformatted"/>
        <w:rPr>
          <w:rStyle w:val="HTMLCode"/>
          <w:rFonts w:eastAsiaTheme="majorEastAsia"/>
        </w:rPr>
      </w:pPr>
      <w:r w:rsidRPr="009F1430">
        <w:rPr>
          <w:rStyle w:val="HTMLCode"/>
          <w:rFonts w:eastAsiaTheme="majorEastAsia"/>
        </w:rPr>
        <w:t xml:space="preserve">        '</w:t>
      </w:r>
      <w:proofErr w:type="spellStart"/>
      <w:r w:rsidRPr="009F1430">
        <w:rPr>
          <w:rStyle w:val="HTMLCode"/>
          <w:rFonts w:eastAsiaTheme="majorEastAsia"/>
        </w:rPr>
        <w:t>avg_speed</w:t>
      </w:r>
      <w:proofErr w:type="spellEnd"/>
      <w:r w:rsidRPr="009F1430">
        <w:rPr>
          <w:rStyle w:val="HTMLCode"/>
          <w:rFonts w:eastAsiaTheme="majorEastAsia"/>
        </w:rPr>
        <w:t>': 35,</w:t>
      </w:r>
    </w:p>
    <w:p w:rsidR="006B1A34" w:rsidRPr="009F1430" w:rsidRDefault="006B1A34" w:rsidP="006B1A34">
      <w:pPr>
        <w:pStyle w:val="HTMLPreformatted"/>
        <w:rPr>
          <w:rStyle w:val="HTMLCode"/>
          <w:rFonts w:eastAsiaTheme="majorEastAsia"/>
        </w:rPr>
      </w:pPr>
      <w:r w:rsidRPr="009F1430">
        <w:rPr>
          <w:rStyle w:val="HTMLCode"/>
          <w:rFonts w:eastAsiaTheme="majorEastAsia"/>
        </w:rPr>
        <w:t xml:space="preserve">        '</w:t>
      </w:r>
      <w:proofErr w:type="spellStart"/>
      <w:r w:rsidRPr="009F1430">
        <w:rPr>
          <w:rStyle w:val="HTMLCode"/>
          <w:rFonts w:eastAsiaTheme="majorEastAsia"/>
        </w:rPr>
        <w:t>queue_length</w:t>
      </w:r>
      <w:proofErr w:type="spellEnd"/>
      <w:r w:rsidRPr="009F1430">
        <w:rPr>
          <w:rStyle w:val="HTMLCode"/>
          <w:rFonts w:eastAsiaTheme="majorEastAsia"/>
        </w:rPr>
        <w:t xml:space="preserve">': </w:t>
      </w:r>
      <w:proofErr w:type="gramStart"/>
      <w:r w:rsidRPr="009F1430">
        <w:rPr>
          <w:rStyle w:val="HTMLCode"/>
          <w:rFonts w:eastAsiaTheme="majorEastAsia"/>
        </w:rPr>
        <w:t>8</w:t>
      </w:r>
      <w:proofErr w:type="gramEnd"/>
      <w:r w:rsidRPr="009F1430">
        <w:rPr>
          <w:rStyle w:val="HTMLCode"/>
          <w:rFonts w:eastAsiaTheme="majorEastAsia"/>
        </w:rPr>
        <w:t>,</w:t>
      </w:r>
    </w:p>
    <w:p w:rsidR="006B1A34" w:rsidRPr="009F1430" w:rsidRDefault="006B1A34" w:rsidP="006B1A34">
      <w:pPr>
        <w:pStyle w:val="HTMLPreformatted"/>
        <w:rPr>
          <w:rStyle w:val="HTMLCode"/>
          <w:rFonts w:eastAsiaTheme="majorEastAsia"/>
        </w:rPr>
      </w:pPr>
      <w:r w:rsidRPr="009F1430">
        <w:rPr>
          <w:rStyle w:val="HTMLCode"/>
          <w:rFonts w:eastAsiaTheme="majorEastAsia"/>
        </w:rPr>
        <w:t xml:space="preserve">        '</w:t>
      </w:r>
      <w:proofErr w:type="spellStart"/>
      <w:r w:rsidRPr="009F1430">
        <w:rPr>
          <w:rStyle w:val="HTMLCode"/>
          <w:rFonts w:eastAsiaTheme="majorEastAsia"/>
        </w:rPr>
        <w:t>time_of_day</w:t>
      </w:r>
      <w:proofErr w:type="spellEnd"/>
      <w:r w:rsidRPr="009F1430">
        <w:rPr>
          <w:rStyle w:val="HTMLCode"/>
          <w:rFonts w:eastAsiaTheme="majorEastAsia"/>
        </w:rPr>
        <w:t xml:space="preserve">': </w:t>
      </w:r>
      <w:proofErr w:type="spellStart"/>
      <w:r w:rsidRPr="009F1430">
        <w:rPr>
          <w:rStyle w:val="HTMLCode"/>
          <w:rFonts w:eastAsiaTheme="majorEastAsia"/>
        </w:rPr>
        <w:t>get_part_of_</w:t>
      </w:r>
      <w:proofErr w:type="gramStart"/>
      <w:r w:rsidRPr="009F1430">
        <w:rPr>
          <w:rStyle w:val="HTMLCode"/>
          <w:rFonts w:eastAsiaTheme="majorEastAsia"/>
        </w:rPr>
        <w:t>day</w:t>
      </w:r>
      <w:proofErr w:type="spellEnd"/>
      <w:r w:rsidRPr="009F1430">
        <w:rPr>
          <w:rStyle w:val="HTMLCode"/>
          <w:rFonts w:eastAsiaTheme="majorEastAsia"/>
        </w:rPr>
        <w:t>(</w:t>
      </w:r>
      <w:proofErr w:type="gramEnd"/>
      <w:r w:rsidRPr="009F1430">
        <w:rPr>
          <w:rStyle w:val="HTMLCode"/>
          <w:rFonts w:eastAsiaTheme="majorEastAsia"/>
        </w:rPr>
        <w:t>),</w:t>
      </w:r>
    </w:p>
    <w:p w:rsidR="006B1A34" w:rsidRPr="009F1430" w:rsidRDefault="006B1A34" w:rsidP="006B1A34">
      <w:pPr>
        <w:pStyle w:val="HTMLPreformatted"/>
        <w:rPr>
          <w:rStyle w:val="HTMLCode"/>
          <w:rFonts w:eastAsiaTheme="majorEastAsia"/>
        </w:rPr>
      </w:pPr>
      <w:r w:rsidRPr="009F1430">
        <w:rPr>
          <w:rStyle w:val="HTMLCode"/>
          <w:rFonts w:eastAsiaTheme="majorEastAsia"/>
        </w:rPr>
        <w:t xml:space="preserve">        '</w:t>
      </w:r>
      <w:proofErr w:type="gramStart"/>
      <w:r w:rsidRPr="009F1430">
        <w:rPr>
          <w:rStyle w:val="HTMLCode"/>
          <w:rFonts w:eastAsiaTheme="majorEastAsia"/>
        </w:rPr>
        <w:t>weather</w:t>
      </w:r>
      <w:proofErr w:type="gramEnd"/>
      <w:r w:rsidRPr="009F1430">
        <w:rPr>
          <w:rStyle w:val="HTMLCode"/>
          <w:rFonts w:eastAsiaTheme="majorEastAsia"/>
        </w:rPr>
        <w:t>': 'clear'</w:t>
      </w:r>
    </w:p>
    <w:p w:rsidR="006B1A34" w:rsidRPr="009F1430" w:rsidRDefault="006B1A34" w:rsidP="006B1A34">
      <w:pPr>
        <w:pStyle w:val="HTMLPreformatted"/>
      </w:pPr>
      <w:r w:rsidRPr="009F1430">
        <w:rPr>
          <w:rStyle w:val="HTMLCode"/>
          <w:rFonts w:eastAsiaTheme="majorEastAsia"/>
        </w:rPr>
        <w:t xml:space="preserve">    }</w:t>
      </w:r>
    </w:p>
    <w:p w:rsidR="006B1A34" w:rsidRPr="009F1430" w:rsidRDefault="006B1A34" w:rsidP="006B1A34">
      <w:pPr>
        <w:pStyle w:val="NormalWeb"/>
        <w:rPr>
          <w:sz w:val="20"/>
          <w:szCs w:val="20"/>
        </w:rPr>
      </w:pPr>
      <w:proofErr w:type="spellStart"/>
      <w:r w:rsidRPr="009F1430">
        <w:rPr>
          <w:rStyle w:val="Strong"/>
          <w:sz w:val="20"/>
          <w:szCs w:val="20"/>
        </w:rPr>
        <w:t>Streamlit</w:t>
      </w:r>
      <w:proofErr w:type="spellEnd"/>
      <w:r w:rsidRPr="009F1430">
        <w:rPr>
          <w:rStyle w:val="Strong"/>
          <w:sz w:val="20"/>
          <w:szCs w:val="20"/>
        </w:rPr>
        <w:t xml:space="preserve"> Visualization</w:t>
      </w:r>
    </w:p>
    <w:p w:rsidR="006B1A34" w:rsidRPr="009F1430" w:rsidRDefault="006B1A34" w:rsidP="006B1A34">
      <w:pPr>
        <w:pStyle w:val="HTMLPreformatted"/>
        <w:rPr>
          <w:rStyle w:val="HTMLCode"/>
          <w:rFonts w:eastAsiaTheme="majorEastAsia"/>
        </w:rPr>
      </w:pPr>
      <w:proofErr w:type="spellStart"/>
      <w:proofErr w:type="gramStart"/>
      <w:r w:rsidRPr="009F1430">
        <w:rPr>
          <w:rStyle w:val="HTMLCode"/>
          <w:rFonts w:eastAsiaTheme="majorEastAsia"/>
        </w:rPr>
        <w:t>st.metric</w:t>
      </w:r>
      <w:proofErr w:type="spellEnd"/>
      <w:r w:rsidRPr="009F1430">
        <w:rPr>
          <w:rStyle w:val="HTMLCode"/>
          <w:rFonts w:eastAsiaTheme="majorEastAsia"/>
        </w:rPr>
        <w:t>(</w:t>
      </w:r>
      <w:proofErr w:type="gramEnd"/>
      <w:r w:rsidRPr="009F1430">
        <w:rPr>
          <w:rStyle w:val="HTMLCode"/>
          <w:rFonts w:eastAsiaTheme="majorEastAsia"/>
        </w:rPr>
        <w:t xml:space="preserve">"Vehicle Count", </w:t>
      </w:r>
      <w:proofErr w:type="spellStart"/>
      <w:r w:rsidRPr="009F1430">
        <w:rPr>
          <w:rStyle w:val="HTMLCode"/>
          <w:rFonts w:eastAsiaTheme="majorEastAsia"/>
        </w:rPr>
        <w:t>vc</w:t>
      </w:r>
      <w:proofErr w:type="spellEnd"/>
      <w:r w:rsidRPr="009F1430">
        <w:rPr>
          <w:rStyle w:val="HTMLCode"/>
          <w:rFonts w:eastAsiaTheme="majorEastAsia"/>
        </w:rPr>
        <w:t>)</w:t>
      </w:r>
    </w:p>
    <w:p w:rsidR="006B1A34" w:rsidRPr="009F1430" w:rsidRDefault="006B1A34" w:rsidP="006B1A34">
      <w:pPr>
        <w:pStyle w:val="HTMLPreformatted"/>
      </w:pPr>
      <w:proofErr w:type="spellStart"/>
      <w:proofErr w:type="gramStart"/>
      <w:r w:rsidRPr="009F1430">
        <w:rPr>
          <w:rStyle w:val="HTMLCode"/>
          <w:rFonts w:eastAsiaTheme="majorEastAsia"/>
        </w:rPr>
        <w:t>st.metric</w:t>
      </w:r>
      <w:proofErr w:type="spellEnd"/>
      <w:r w:rsidRPr="009F1430">
        <w:rPr>
          <w:rStyle w:val="HTMLCode"/>
          <w:rFonts w:eastAsiaTheme="majorEastAsia"/>
        </w:rPr>
        <w:t>(</w:t>
      </w:r>
      <w:proofErr w:type="gramEnd"/>
      <w:r w:rsidRPr="009F1430">
        <w:rPr>
          <w:rStyle w:val="HTMLCode"/>
          <w:rFonts w:eastAsiaTheme="majorEastAsia"/>
        </w:rPr>
        <w:t xml:space="preserve">"Predicted Green", </w:t>
      </w:r>
      <w:proofErr w:type="spellStart"/>
      <w:r w:rsidRPr="009F1430">
        <w:rPr>
          <w:rStyle w:val="HTMLCode"/>
          <w:rFonts w:eastAsiaTheme="majorEastAsia"/>
        </w:rPr>
        <w:t>dummy_prediction</w:t>
      </w:r>
      <w:proofErr w:type="spellEnd"/>
      <w:r w:rsidRPr="009F1430">
        <w:rPr>
          <w:rStyle w:val="HTMLCode"/>
          <w:rFonts w:eastAsiaTheme="majorEastAsia"/>
        </w:rPr>
        <w:t>(</w:t>
      </w:r>
      <w:proofErr w:type="spellStart"/>
      <w:r w:rsidRPr="009F1430">
        <w:rPr>
          <w:rStyle w:val="HTMLCode"/>
          <w:rFonts w:eastAsiaTheme="majorEastAsia"/>
        </w:rPr>
        <w:t>vc</w:t>
      </w:r>
      <w:proofErr w:type="spellEnd"/>
      <w:r w:rsidRPr="009F1430">
        <w:rPr>
          <w:rStyle w:val="HTMLCode"/>
          <w:rFonts w:eastAsiaTheme="majorEastAsia"/>
        </w:rPr>
        <w:t>))</w:t>
      </w:r>
    </w:p>
    <w:p w:rsidR="00FC1E71" w:rsidRDefault="00FC1E71" w:rsidP="006B1A34">
      <w:pPr>
        <w:pStyle w:val="NormalWeb"/>
        <w:rPr>
          <w:sz w:val="20"/>
          <w:szCs w:val="20"/>
        </w:rPr>
      </w:pPr>
      <w:r>
        <w:rPr>
          <w:rStyle w:val="Strong"/>
          <w:sz w:val="20"/>
          <w:szCs w:val="20"/>
        </w:rPr>
        <w:t>8. Discussion</w:t>
      </w:r>
      <w:r w:rsidR="006B1A34" w:rsidRPr="009F1430">
        <w:rPr>
          <w:sz w:val="20"/>
          <w:szCs w:val="20"/>
        </w:rPr>
        <w:t xml:space="preserve"> </w:t>
      </w:r>
    </w:p>
    <w:p w:rsidR="006B1A34" w:rsidRPr="009F1430" w:rsidRDefault="006B1A34" w:rsidP="006B1A34">
      <w:pPr>
        <w:pStyle w:val="NormalWeb"/>
        <w:rPr>
          <w:sz w:val="20"/>
          <w:szCs w:val="20"/>
        </w:rPr>
      </w:pPr>
      <w:r w:rsidRPr="009F1430">
        <w:rPr>
          <w:sz w:val="20"/>
          <w:szCs w:val="20"/>
        </w:rPr>
        <w:t>This system’s primary strength is its modularity—each part functions independently yet synchronizes efficiently. ROI customization improves adaptability across locations. Firebase acts as a reliable, globally accessible intermediary. The inclusion of ML-based timing introduces intelligence missing in traditional rule-based setups.</w:t>
      </w:r>
    </w:p>
    <w:p w:rsidR="006B1A34" w:rsidRPr="009F1430" w:rsidRDefault="006B1A34" w:rsidP="006B1A34">
      <w:pPr>
        <w:pStyle w:val="NormalWeb"/>
        <w:rPr>
          <w:sz w:val="20"/>
          <w:szCs w:val="20"/>
        </w:rPr>
      </w:pPr>
      <w:r w:rsidRPr="009F1430">
        <w:rPr>
          <w:sz w:val="20"/>
          <w:szCs w:val="20"/>
        </w:rPr>
        <w:t>While other systems require embedded hardware, our camera-only model is highly scalable and ideal for developing regions. The dashboard offers a centralized control center with emergency overrides, enhancing safety and user interaction. Importantly, all components rely on free or open-source tools, significantly reducing cost.</w:t>
      </w:r>
    </w:p>
    <w:p w:rsidR="009F1430" w:rsidRPr="009F1430" w:rsidRDefault="009F1430" w:rsidP="009F1430">
      <w:pPr>
        <w:pStyle w:val="NormalWeb"/>
        <w:rPr>
          <w:sz w:val="20"/>
          <w:szCs w:val="20"/>
        </w:rPr>
      </w:pPr>
      <w:r w:rsidRPr="009F1430">
        <w:rPr>
          <w:rStyle w:val="Strong"/>
          <w:sz w:val="20"/>
          <w:szCs w:val="20"/>
        </w:rPr>
        <w:t>9</w:t>
      </w:r>
      <w:r w:rsidRPr="009F1430">
        <w:rPr>
          <w:rStyle w:val="Strong"/>
          <w:sz w:val="20"/>
          <w:szCs w:val="20"/>
        </w:rPr>
        <w:t>. Future Work</w:t>
      </w:r>
    </w:p>
    <w:p w:rsidR="00FC1E71" w:rsidRDefault="009F1430" w:rsidP="00FC1E71">
      <w:pPr>
        <w:pStyle w:val="NormalWeb"/>
        <w:spacing w:before="0" w:beforeAutospacing="0" w:after="0" w:afterAutospacing="0"/>
        <w:rPr>
          <w:sz w:val="20"/>
          <w:szCs w:val="20"/>
        </w:rPr>
      </w:pPr>
      <w:r w:rsidRPr="009F1430">
        <w:rPr>
          <w:rStyle w:val="Strong"/>
          <w:sz w:val="20"/>
          <w:szCs w:val="20"/>
        </w:rPr>
        <w:t>9</w:t>
      </w:r>
      <w:r w:rsidRPr="009F1430">
        <w:rPr>
          <w:rStyle w:val="Strong"/>
          <w:sz w:val="20"/>
          <w:szCs w:val="20"/>
        </w:rPr>
        <w:t>.1 Emergency Vehicle Detection</w:t>
      </w:r>
      <w:r w:rsidRPr="009F1430">
        <w:rPr>
          <w:sz w:val="20"/>
          <w:szCs w:val="20"/>
        </w:rPr>
        <w:t xml:space="preserve"> </w:t>
      </w:r>
    </w:p>
    <w:p w:rsidR="009F1430" w:rsidRDefault="009F1430" w:rsidP="00FC1E71">
      <w:pPr>
        <w:pStyle w:val="NormalWeb"/>
        <w:spacing w:before="0" w:beforeAutospacing="0" w:after="0" w:afterAutospacing="0"/>
        <w:rPr>
          <w:sz w:val="20"/>
          <w:szCs w:val="20"/>
        </w:rPr>
      </w:pPr>
      <w:r w:rsidRPr="009F1430">
        <w:rPr>
          <w:sz w:val="20"/>
          <w:szCs w:val="20"/>
        </w:rPr>
        <w:t>By training YOLOv5 with ambulance siren lights or markings, we can enable faster signal priority allocation.</w:t>
      </w:r>
    </w:p>
    <w:p w:rsidR="00FC1E71" w:rsidRPr="009F1430" w:rsidRDefault="00FC1E71" w:rsidP="00FC1E71">
      <w:pPr>
        <w:pStyle w:val="NormalWeb"/>
        <w:spacing w:before="0" w:beforeAutospacing="0" w:after="0" w:afterAutospacing="0"/>
        <w:rPr>
          <w:sz w:val="20"/>
          <w:szCs w:val="20"/>
        </w:rPr>
      </w:pPr>
    </w:p>
    <w:p w:rsidR="00FC1E71" w:rsidRDefault="009F1430" w:rsidP="00FC1E71">
      <w:pPr>
        <w:pStyle w:val="NormalWeb"/>
        <w:spacing w:before="0" w:beforeAutospacing="0" w:after="0" w:afterAutospacing="0"/>
        <w:rPr>
          <w:sz w:val="20"/>
          <w:szCs w:val="20"/>
        </w:rPr>
      </w:pPr>
      <w:proofErr w:type="gramStart"/>
      <w:r w:rsidRPr="009F1430">
        <w:rPr>
          <w:rStyle w:val="Strong"/>
          <w:sz w:val="20"/>
          <w:szCs w:val="20"/>
        </w:rPr>
        <w:t>9</w:t>
      </w:r>
      <w:r w:rsidRPr="009F1430">
        <w:rPr>
          <w:rStyle w:val="Strong"/>
          <w:sz w:val="20"/>
          <w:szCs w:val="20"/>
        </w:rPr>
        <w:t>.2</w:t>
      </w:r>
      <w:proofErr w:type="gramEnd"/>
      <w:r w:rsidRPr="009F1430">
        <w:rPr>
          <w:rStyle w:val="Strong"/>
          <w:sz w:val="20"/>
          <w:szCs w:val="20"/>
        </w:rPr>
        <w:t xml:space="preserve"> </w:t>
      </w:r>
      <w:proofErr w:type="spellStart"/>
      <w:r w:rsidRPr="009F1430">
        <w:rPr>
          <w:rStyle w:val="Strong"/>
          <w:sz w:val="20"/>
          <w:szCs w:val="20"/>
        </w:rPr>
        <w:t>IoT</w:t>
      </w:r>
      <w:proofErr w:type="spellEnd"/>
      <w:r w:rsidRPr="009F1430">
        <w:rPr>
          <w:rStyle w:val="Strong"/>
          <w:sz w:val="20"/>
          <w:szCs w:val="20"/>
        </w:rPr>
        <w:t xml:space="preserve"> Edge Deployment</w:t>
      </w:r>
      <w:r w:rsidRPr="009F1430">
        <w:rPr>
          <w:sz w:val="20"/>
          <w:szCs w:val="20"/>
        </w:rPr>
        <w:t xml:space="preserve"> </w:t>
      </w:r>
    </w:p>
    <w:p w:rsidR="009F1430" w:rsidRDefault="009F1430" w:rsidP="00FC1E71">
      <w:pPr>
        <w:pStyle w:val="NormalWeb"/>
        <w:spacing w:before="0" w:beforeAutospacing="0" w:after="0" w:afterAutospacing="0"/>
        <w:rPr>
          <w:sz w:val="20"/>
          <w:szCs w:val="20"/>
        </w:rPr>
      </w:pPr>
      <w:r w:rsidRPr="009F1430">
        <w:rPr>
          <w:sz w:val="20"/>
          <w:szCs w:val="20"/>
        </w:rPr>
        <w:t>Deploying on Jetson Nano or Raspberry Pi + TPU can decentralize detection and reduce cloud traffic.</w:t>
      </w:r>
    </w:p>
    <w:p w:rsidR="00FC1E71" w:rsidRPr="009F1430" w:rsidRDefault="00FC1E71" w:rsidP="00FC1E71">
      <w:pPr>
        <w:pStyle w:val="NormalWeb"/>
        <w:spacing w:before="0" w:beforeAutospacing="0" w:after="0" w:afterAutospacing="0"/>
        <w:rPr>
          <w:sz w:val="20"/>
          <w:szCs w:val="20"/>
        </w:rPr>
      </w:pPr>
    </w:p>
    <w:p w:rsidR="00FC1E71" w:rsidRDefault="009F1430" w:rsidP="00FC1E71">
      <w:pPr>
        <w:pStyle w:val="NormalWeb"/>
        <w:spacing w:before="0" w:beforeAutospacing="0" w:after="0" w:afterAutospacing="0"/>
        <w:rPr>
          <w:sz w:val="20"/>
          <w:szCs w:val="20"/>
        </w:rPr>
      </w:pPr>
      <w:r w:rsidRPr="009F1430">
        <w:rPr>
          <w:rStyle w:val="Strong"/>
          <w:sz w:val="20"/>
          <w:szCs w:val="20"/>
        </w:rPr>
        <w:t>9</w:t>
      </w:r>
      <w:r w:rsidRPr="009F1430">
        <w:rPr>
          <w:rStyle w:val="Strong"/>
          <w:sz w:val="20"/>
          <w:szCs w:val="20"/>
        </w:rPr>
        <w:t>.3 Mobile App for Alerts</w:t>
      </w:r>
      <w:r w:rsidRPr="009F1430">
        <w:rPr>
          <w:sz w:val="20"/>
          <w:szCs w:val="20"/>
        </w:rPr>
        <w:t xml:space="preserve"> </w:t>
      </w:r>
    </w:p>
    <w:p w:rsidR="009F1430" w:rsidRDefault="009F1430" w:rsidP="00FC1E71">
      <w:pPr>
        <w:pStyle w:val="NormalWeb"/>
        <w:spacing w:before="0" w:beforeAutospacing="0" w:after="0" w:afterAutospacing="0"/>
        <w:rPr>
          <w:sz w:val="20"/>
          <w:szCs w:val="20"/>
        </w:rPr>
      </w:pPr>
      <w:r w:rsidRPr="009F1430">
        <w:rPr>
          <w:sz w:val="20"/>
          <w:szCs w:val="20"/>
        </w:rPr>
        <w:lastRenderedPageBreak/>
        <w:t>Integration of mobile notifications to drivers about light changes and estimated wait times.</w:t>
      </w:r>
    </w:p>
    <w:p w:rsidR="00FC1E71" w:rsidRPr="009F1430" w:rsidRDefault="00FC1E71" w:rsidP="00FC1E71">
      <w:pPr>
        <w:pStyle w:val="NormalWeb"/>
        <w:spacing w:before="0" w:beforeAutospacing="0" w:after="0" w:afterAutospacing="0"/>
        <w:rPr>
          <w:sz w:val="20"/>
          <w:szCs w:val="20"/>
        </w:rPr>
      </w:pPr>
      <w:bookmarkStart w:id="0" w:name="_GoBack"/>
      <w:bookmarkEnd w:id="0"/>
    </w:p>
    <w:p w:rsidR="00FC1E71" w:rsidRDefault="009F1430" w:rsidP="00FC1E71">
      <w:pPr>
        <w:pStyle w:val="NormalWeb"/>
        <w:spacing w:before="0" w:beforeAutospacing="0" w:after="0" w:afterAutospacing="0"/>
        <w:rPr>
          <w:sz w:val="20"/>
          <w:szCs w:val="20"/>
        </w:rPr>
      </w:pPr>
      <w:r w:rsidRPr="009F1430">
        <w:rPr>
          <w:rStyle w:val="Strong"/>
          <w:sz w:val="20"/>
          <w:szCs w:val="20"/>
        </w:rPr>
        <w:t>9</w:t>
      </w:r>
      <w:r w:rsidRPr="009F1430">
        <w:rPr>
          <w:rStyle w:val="Strong"/>
          <w:sz w:val="20"/>
          <w:szCs w:val="20"/>
        </w:rPr>
        <w:t>.4 Adaptive Retraining</w:t>
      </w:r>
      <w:r w:rsidRPr="009F1430">
        <w:rPr>
          <w:sz w:val="20"/>
          <w:szCs w:val="20"/>
        </w:rPr>
        <w:t xml:space="preserve"> </w:t>
      </w:r>
    </w:p>
    <w:p w:rsidR="009F1430" w:rsidRPr="009F1430" w:rsidRDefault="009F1430" w:rsidP="00FC1E71">
      <w:pPr>
        <w:pStyle w:val="NormalWeb"/>
        <w:spacing w:before="0" w:beforeAutospacing="0" w:after="0" w:afterAutospacing="0"/>
        <w:rPr>
          <w:sz w:val="20"/>
          <w:szCs w:val="20"/>
        </w:rPr>
      </w:pPr>
      <w:r w:rsidRPr="009F1430">
        <w:rPr>
          <w:sz w:val="20"/>
          <w:szCs w:val="20"/>
        </w:rPr>
        <w:t xml:space="preserve">Using online feedback loops </w:t>
      </w:r>
      <w:proofErr w:type="gramStart"/>
      <w:r w:rsidRPr="009F1430">
        <w:rPr>
          <w:sz w:val="20"/>
          <w:szCs w:val="20"/>
        </w:rPr>
        <w:t>to continuously update</w:t>
      </w:r>
      <w:proofErr w:type="gramEnd"/>
      <w:r w:rsidRPr="009F1430">
        <w:rPr>
          <w:sz w:val="20"/>
          <w:szCs w:val="20"/>
        </w:rPr>
        <w:t xml:space="preserve"> the ML model based on daily traffic variations.</w:t>
      </w:r>
    </w:p>
    <w:p w:rsidR="00FC1E71" w:rsidRDefault="006B1A34" w:rsidP="006B1A34">
      <w:pPr>
        <w:pStyle w:val="NormalWeb"/>
        <w:rPr>
          <w:sz w:val="20"/>
          <w:szCs w:val="20"/>
        </w:rPr>
      </w:pPr>
      <w:r w:rsidRPr="009F1430">
        <w:rPr>
          <w:rStyle w:val="Strong"/>
          <w:sz w:val="20"/>
          <w:szCs w:val="20"/>
        </w:rPr>
        <w:t>10. Conclusion:</w:t>
      </w:r>
      <w:r w:rsidRPr="009F1430">
        <w:rPr>
          <w:sz w:val="20"/>
          <w:szCs w:val="20"/>
        </w:rPr>
        <w:t xml:space="preserve"> </w:t>
      </w:r>
    </w:p>
    <w:p w:rsidR="006B1A34" w:rsidRPr="009F1430" w:rsidRDefault="006B1A34" w:rsidP="006B1A34">
      <w:pPr>
        <w:pStyle w:val="NormalWeb"/>
        <w:rPr>
          <w:sz w:val="20"/>
          <w:szCs w:val="20"/>
        </w:rPr>
      </w:pPr>
      <w:r w:rsidRPr="009F1430">
        <w:rPr>
          <w:sz w:val="20"/>
          <w:szCs w:val="20"/>
        </w:rPr>
        <w:t>This paper presents a practical and innovative traffic control framework that integrates real-time AI vehicle detection with cloud-based synchronization and intelligent prediction models. The system is deployable on low-cost hardware, adaptable to various road types, and operable without physical sensors. Our implementation demonstrates not just feasibility but readiness for deployment.</w:t>
      </w:r>
    </w:p>
    <w:p w:rsidR="006B1A34" w:rsidRPr="009F1430" w:rsidRDefault="006B1A34" w:rsidP="006B1A34">
      <w:pPr>
        <w:pStyle w:val="NormalWeb"/>
        <w:rPr>
          <w:sz w:val="20"/>
          <w:szCs w:val="20"/>
        </w:rPr>
      </w:pPr>
      <w:r w:rsidRPr="009F1430">
        <w:rPr>
          <w:sz w:val="20"/>
          <w:szCs w:val="20"/>
        </w:rPr>
        <w:t xml:space="preserve">By incorporating </w:t>
      </w:r>
      <w:proofErr w:type="spellStart"/>
      <w:r w:rsidRPr="009F1430">
        <w:rPr>
          <w:sz w:val="20"/>
          <w:szCs w:val="20"/>
        </w:rPr>
        <w:t>Streamlit</w:t>
      </w:r>
      <w:proofErr w:type="spellEnd"/>
      <w:r w:rsidRPr="009F1430">
        <w:rPr>
          <w:sz w:val="20"/>
          <w:szCs w:val="20"/>
        </w:rPr>
        <w:t xml:space="preserve"> dashboards, Firebase data </w:t>
      </w:r>
      <w:proofErr w:type="gramStart"/>
      <w:r w:rsidRPr="009F1430">
        <w:rPr>
          <w:sz w:val="20"/>
          <w:szCs w:val="20"/>
        </w:rPr>
        <w:t>syncing</w:t>
      </w:r>
      <w:proofErr w:type="gramEnd"/>
      <w:r w:rsidRPr="009F1430">
        <w:rPr>
          <w:sz w:val="20"/>
          <w:szCs w:val="20"/>
        </w:rPr>
        <w:t>, and ML-enhanced decision-making, this framework transcends basic automation and enters the realm of intelligent, adaptive control. It sets the stage for further enhancements in smart traffic systems and sustainable urban development.</w:t>
      </w:r>
    </w:p>
    <w:p w:rsidR="00FC1E71" w:rsidRDefault="006B1A34" w:rsidP="006B1A34">
      <w:pPr>
        <w:pStyle w:val="NormalWeb"/>
        <w:rPr>
          <w:sz w:val="20"/>
          <w:szCs w:val="20"/>
        </w:rPr>
      </w:pPr>
      <w:r w:rsidRPr="009F1430">
        <w:rPr>
          <w:rStyle w:val="Strong"/>
          <w:sz w:val="20"/>
          <w:szCs w:val="20"/>
        </w:rPr>
        <w:t>11. Acknowledgements:</w:t>
      </w:r>
      <w:r w:rsidRPr="009F1430">
        <w:rPr>
          <w:sz w:val="20"/>
          <w:szCs w:val="20"/>
        </w:rPr>
        <w:t xml:space="preserve"> </w:t>
      </w:r>
    </w:p>
    <w:p w:rsidR="006B1A34" w:rsidRPr="009F1430" w:rsidRDefault="006B1A34" w:rsidP="006B1A34">
      <w:pPr>
        <w:pStyle w:val="NormalWeb"/>
        <w:rPr>
          <w:sz w:val="20"/>
          <w:szCs w:val="20"/>
        </w:rPr>
      </w:pPr>
      <w:r w:rsidRPr="009F1430">
        <w:rPr>
          <w:sz w:val="20"/>
          <w:szCs w:val="20"/>
        </w:rPr>
        <w:t xml:space="preserve">We thank our academic mentors and advisors for their guidance throughout this project. Special thanks to the open-source community behind YOLOv5, Firebase, and </w:t>
      </w:r>
      <w:proofErr w:type="spellStart"/>
      <w:r w:rsidRPr="009F1430">
        <w:rPr>
          <w:sz w:val="20"/>
          <w:szCs w:val="20"/>
        </w:rPr>
        <w:t>Streamlit</w:t>
      </w:r>
      <w:proofErr w:type="spellEnd"/>
      <w:r w:rsidRPr="009F1430">
        <w:rPr>
          <w:sz w:val="20"/>
          <w:szCs w:val="20"/>
        </w:rPr>
        <w:t>, whose resources made this research achievable. Our gratitude also extends to peer contributors and testers who helped validate system performance.</w:t>
      </w:r>
    </w:p>
    <w:p w:rsidR="009F1430" w:rsidRPr="009F1430" w:rsidRDefault="009F1430" w:rsidP="009F1430">
      <w:p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b/>
          <w:bCs/>
          <w:sz w:val="20"/>
          <w:szCs w:val="20"/>
          <w:lang w:bidi="ne-NP"/>
        </w:rPr>
        <w:t>12. Author Contributions</w:t>
      </w:r>
    </w:p>
    <w:p w:rsidR="009F1430" w:rsidRPr="009F1430" w:rsidRDefault="009F1430" w:rsidP="009F1430">
      <w:pPr>
        <w:numPr>
          <w:ilvl w:val="0"/>
          <w:numId w:val="29"/>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b/>
          <w:bCs/>
          <w:sz w:val="20"/>
          <w:szCs w:val="20"/>
          <w:lang w:bidi="ne-NP"/>
        </w:rPr>
        <w:t>Engineer:</w:t>
      </w:r>
      <w:r w:rsidR="00604D40" w:rsidRPr="009F1430">
        <w:rPr>
          <w:rFonts w:ascii="Times New Roman" w:eastAsia="Times New Roman" w:hAnsi="Times New Roman" w:cs="Times New Roman"/>
          <w:sz w:val="20"/>
          <w:szCs w:val="20"/>
          <w:lang w:bidi="ne-NP"/>
        </w:rPr>
        <w:t xml:space="preserve"> </w:t>
      </w:r>
      <w:proofErr w:type="spellStart"/>
      <w:r w:rsidR="00604D40" w:rsidRPr="009F1430">
        <w:rPr>
          <w:rFonts w:ascii="Times New Roman" w:eastAsia="Times New Roman" w:hAnsi="Times New Roman" w:cs="Times New Roman"/>
          <w:sz w:val="20"/>
          <w:szCs w:val="20"/>
          <w:lang w:bidi="ne-NP"/>
        </w:rPr>
        <w:t>Bishwajit</w:t>
      </w:r>
      <w:proofErr w:type="spellEnd"/>
      <w:r w:rsidR="00604D40" w:rsidRPr="009F1430">
        <w:rPr>
          <w:rFonts w:ascii="Times New Roman" w:eastAsia="Times New Roman" w:hAnsi="Times New Roman" w:cs="Times New Roman"/>
          <w:sz w:val="20"/>
          <w:szCs w:val="20"/>
          <w:lang w:bidi="ne-NP"/>
        </w:rPr>
        <w:t xml:space="preserve"> Kumar </w:t>
      </w:r>
      <w:proofErr w:type="spellStart"/>
      <w:r w:rsidR="00604D40" w:rsidRPr="009F1430">
        <w:rPr>
          <w:rFonts w:ascii="Times New Roman" w:eastAsia="Times New Roman" w:hAnsi="Times New Roman" w:cs="Times New Roman"/>
          <w:sz w:val="20"/>
          <w:szCs w:val="20"/>
          <w:lang w:bidi="ne-NP"/>
        </w:rPr>
        <w:t>Bhagat</w:t>
      </w:r>
      <w:proofErr w:type="spellEnd"/>
      <w:r w:rsidRPr="009F1430">
        <w:rPr>
          <w:rFonts w:ascii="Times New Roman" w:eastAsia="Times New Roman" w:hAnsi="Times New Roman" w:cs="Times New Roman"/>
          <w:sz w:val="20"/>
          <w:szCs w:val="20"/>
          <w:lang w:bidi="ne-NP"/>
        </w:rPr>
        <w:t xml:space="preserve">, MCA in AI, KL University, </w:t>
      </w:r>
      <w:proofErr w:type="spellStart"/>
      <w:r w:rsidRPr="009F1430">
        <w:rPr>
          <w:rFonts w:ascii="Times New Roman" w:eastAsia="Times New Roman" w:hAnsi="Times New Roman" w:cs="Times New Roman"/>
          <w:sz w:val="20"/>
          <w:szCs w:val="20"/>
          <w:lang w:bidi="ne-NP"/>
        </w:rPr>
        <w:t>B.Tech</w:t>
      </w:r>
      <w:proofErr w:type="spellEnd"/>
      <w:r w:rsidRPr="009F1430">
        <w:rPr>
          <w:rFonts w:ascii="Times New Roman" w:eastAsia="Times New Roman" w:hAnsi="Times New Roman" w:cs="Times New Roman"/>
          <w:sz w:val="20"/>
          <w:szCs w:val="20"/>
          <w:lang w:bidi="ne-NP"/>
        </w:rPr>
        <w:t xml:space="preserve"> in ECE (bishwaijtkumarbhagat@gmail.com)</w:t>
      </w:r>
    </w:p>
    <w:p w:rsidR="009F1430" w:rsidRPr="009F1430" w:rsidRDefault="009F1430" w:rsidP="009F1430">
      <w:pPr>
        <w:numPr>
          <w:ilvl w:val="1"/>
          <w:numId w:val="29"/>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sz w:val="20"/>
          <w:szCs w:val="20"/>
          <w:lang w:bidi="ne-NP"/>
        </w:rPr>
        <w:t>Full system design, detection, ML integration, dashboard</w:t>
      </w:r>
    </w:p>
    <w:p w:rsidR="009F1430" w:rsidRPr="009F1430" w:rsidRDefault="009F1430" w:rsidP="009F1430">
      <w:pPr>
        <w:numPr>
          <w:ilvl w:val="0"/>
          <w:numId w:val="29"/>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b/>
          <w:bCs/>
          <w:sz w:val="20"/>
          <w:szCs w:val="20"/>
          <w:lang w:bidi="ne-NP"/>
        </w:rPr>
        <w:t>Mentor:</w:t>
      </w:r>
      <w:r w:rsidRPr="009F1430">
        <w:rPr>
          <w:rFonts w:ascii="Times New Roman" w:eastAsia="Times New Roman" w:hAnsi="Times New Roman" w:cs="Times New Roman"/>
          <w:sz w:val="20"/>
          <w:szCs w:val="20"/>
          <w:lang w:bidi="ne-NP"/>
        </w:rPr>
        <w:t xml:space="preserve"> Prof. </w:t>
      </w:r>
      <w:proofErr w:type="spellStart"/>
      <w:r w:rsidRPr="009F1430">
        <w:rPr>
          <w:rFonts w:ascii="Times New Roman" w:eastAsia="Times New Roman" w:hAnsi="Times New Roman" w:cs="Times New Roman"/>
          <w:sz w:val="20"/>
          <w:szCs w:val="20"/>
          <w:lang w:bidi="ne-NP"/>
        </w:rPr>
        <w:t>Vidhi</w:t>
      </w:r>
      <w:proofErr w:type="spellEnd"/>
      <w:r w:rsidRPr="009F1430">
        <w:rPr>
          <w:rFonts w:ascii="Times New Roman" w:eastAsia="Times New Roman" w:hAnsi="Times New Roman" w:cs="Times New Roman"/>
          <w:sz w:val="20"/>
          <w:szCs w:val="20"/>
          <w:lang w:bidi="ne-NP"/>
        </w:rPr>
        <w:t xml:space="preserve"> </w:t>
      </w:r>
      <w:proofErr w:type="spellStart"/>
      <w:r w:rsidRPr="009F1430">
        <w:rPr>
          <w:rFonts w:ascii="Times New Roman" w:eastAsia="Times New Roman" w:hAnsi="Times New Roman" w:cs="Times New Roman"/>
          <w:sz w:val="20"/>
          <w:szCs w:val="20"/>
          <w:lang w:bidi="ne-NP"/>
        </w:rPr>
        <w:t>Chaudhari</w:t>
      </w:r>
      <w:proofErr w:type="spellEnd"/>
      <w:r w:rsidRPr="009F1430">
        <w:rPr>
          <w:rFonts w:ascii="Times New Roman" w:eastAsia="Times New Roman" w:hAnsi="Times New Roman" w:cs="Times New Roman"/>
          <w:sz w:val="20"/>
          <w:szCs w:val="20"/>
          <w:lang w:bidi="ne-NP"/>
        </w:rPr>
        <w:t xml:space="preserve">, Dept. of Computer Engineering, IOT, </w:t>
      </w:r>
      <w:proofErr w:type="spellStart"/>
      <w:r w:rsidRPr="009F1430">
        <w:rPr>
          <w:rFonts w:ascii="Times New Roman" w:eastAsia="Times New Roman" w:hAnsi="Times New Roman" w:cs="Times New Roman"/>
          <w:sz w:val="20"/>
          <w:szCs w:val="20"/>
          <w:lang w:bidi="ne-NP"/>
        </w:rPr>
        <w:t>Ganpat</w:t>
      </w:r>
      <w:proofErr w:type="spellEnd"/>
      <w:r w:rsidRPr="009F1430">
        <w:rPr>
          <w:rFonts w:ascii="Times New Roman" w:eastAsia="Times New Roman" w:hAnsi="Times New Roman" w:cs="Times New Roman"/>
          <w:sz w:val="20"/>
          <w:szCs w:val="20"/>
          <w:lang w:bidi="ne-NP"/>
        </w:rPr>
        <w:t xml:space="preserve"> University (vbc01@ganpatuniversity.ac.in)</w:t>
      </w:r>
    </w:p>
    <w:p w:rsidR="009F1430" w:rsidRPr="009F1430" w:rsidRDefault="009F1430" w:rsidP="009F1430">
      <w:pPr>
        <w:numPr>
          <w:ilvl w:val="1"/>
          <w:numId w:val="29"/>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sz w:val="20"/>
          <w:szCs w:val="20"/>
          <w:lang w:bidi="ne-NP"/>
        </w:rPr>
        <w:t>Guidance, technical review, model tuning</w:t>
      </w:r>
    </w:p>
    <w:p w:rsidR="00FC1E71" w:rsidRDefault="009F1430" w:rsidP="009F1430">
      <w:p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b/>
          <w:bCs/>
          <w:sz w:val="20"/>
          <w:szCs w:val="20"/>
          <w:lang w:bidi="ne-NP"/>
        </w:rPr>
        <w:t>13. Ethics Declaration</w:t>
      </w:r>
      <w:r w:rsidRPr="009F1430">
        <w:rPr>
          <w:rFonts w:ascii="Times New Roman" w:eastAsia="Times New Roman" w:hAnsi="Times New Roman" w:cs="Times New Roman"/>
          <w:sz w:val="20"/>
          <w:szCs w:val="20"/>
          <w:lang w:bidi="ne-NP"/>
        </w:rPr>
        <w:t xml:space="preserve"> </w:t>
      </w:r>
    </w:p>
    <w:p w:rsidR="009F1430" w:rsidRPr="009F1430" w:rsidRDefault="009F1430" w:rsidP="009F1430">
      <w:p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sz w:val="20"/>
          <w:szCs w:val="20"/>
          <w:lang w:bidi="ne-NP"/>
        </w:rPr>
        <w:t>No human or animal subjects involved in this project.</w:t>
      </w:r>
    </w:p>
    <w:p w:rsidR="00FC1E71" w:rsidRDefault="009F1430" w:rsidP="009F1430">
      <w:p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b/>
          <w:bCs/>
          <w:sz w:val="20"/>
          <w:szCs w:val="20"/>
          <w:lang w:bidi="ne-NP"/>
        </w:rPr>
        <w:t>14. Data Availability</w:t>
      </w:r>
      <w:r w:rsidRPr="009F1430">
        <w:rPr>
          <w:rFonts w:ascii="Times New Roman" w:eastAsia="Times New Roman" w:hAnsi="Times New Roman" w:cs="Times New Roman"/>
          <w:sz w:val="20"/>
          <w:szCs w:val="20"/>
          <w:lang w:bidi="ne-NP"/>
        </w:rPr>
        <w:t xml:space="preserve"> </w:t>
      </w:r>
    </w:p>
    <w:p w:rsidR="009F1430" w:rsidRPr="009F1430" w:rsidRDefault="009F1430" w:rsidP="009F1430">
      <w:pPr>
        <w:spacing w:before="100" w:beforeAutospacing="1" w:after="100" w:afterAutospacing="1" w:line="240" w:lineRule="auto"/>
        <w:rPr>
          <w:rFonts w:ascii="Times New Roman" w:eastAsia="Times New Roman" w:hAnsi="Times New Roman" w:cs="Times New Roman"/>
          <w:sz w:val="20"/>
          <w:szCs w:val="20"/>
          <w:lang w:bidi="ne-NP"/>
        </w:rPr>
      </w:pPr>
      <w:proofErr w:type="gramStart"/>
      <w:r w:rsidRPr="009F1430">
        <w:rPr>
          <w:rFonts w:ascii="Times New Roman" w:eastAsia="Times New Roman" w:hAnsi="Times New Roman" w:cs="Times New Roman"/>
          <w:sz w:val="20"/>
          <w:szCs w:val="20"/>
          <w:lang w:bidi="ne-NP"/>
        </w:rPr>
        <w:t>500+</w:t>
      </w:r>
      <w:proofErr w:type="gramEnd"/>
      <w:r w:rsidRPr="009F1430">
        <w:rPr>
          <w:rFonts w:ascii="Times New Roman" w:eastAsia="Times New Roman" w:hAnsi="Times New Roman" w:cs="Times New Roman"/>
          <w:sz w:val="20"/>
          <w:szCs w:val="20"/>
          <w:lang w:bidi="ne-NP"/>
        </w:rPr>
        <w:t xml:space="preserve"> row synthetic dataset was used. Stored locally and available upon request.</w:t>
      </w:r>
    </w:p>
    <w:p w:rsidR="00FC1E71" w:rsidRDefault="009F1430" w:rsidP="009F1430">
      <w:p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b/>
          <w:bCs/>
          <w:sz w:val="20"/>
          <w:szCs w:val="20"/>
          <w:lang w:bidi="ne-NP"/>
        </w:rPr>
        <w:t>15. References</w:t>
      </w:r>
      <w:r w:rsidRPr="009F1430">
        <w:rPr>
          <w:rFonts w:ascii="Times New Roman" w:eastAsia="Times New Roman" w:hAnsi="Times New Roman" w:cs="Times New Roman"/>
          <w:sz w:val="20"/>
          <w:szCs w:val="20"/>
          <w:lang w:bidi="ne-NP"/>
        </w:rPr>
        <w:t xml:space="preserve"> </w:t>
      </w:r>
    </w:p>
    <w:p w:rsidR="009F1430" w:rsidRPr="009F1430" w:rsidRDefault="009F1430" w:rsidP="009F1430">
      <w:p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sz w:val="20"/>
          <w:szCs w:val="20"/>
          <w:lang w:bidi="ne-NP"/>
        </w:rPr>
        <w:t xml:space="preserve">[1] Sharma, A., &amp; </w:t>
      </w:r>
      <w:proofErr w:type="spellStart"/>
      <w:r w:rsidRPr="009F1430">
        <w:rPr>
          <w:rFonts w:ascii="Times New Roman" w:eastAsia="Times New Roman" w:hAnsi="Times New Roman" w:cs="Times New Roman"/>
          <w:sz w:val="20"/>
          <w:szCs w:val="20"/>
          <w:lang w:bidi="ne-NP"/>
        </w:rPr>
        <w:t>Verma</w:t>
      </w:r>
      <w:proofErr w:type="spellEnd"/>
      <w:r w:rsidRPr="009F1430">
        <w:rPr>
          <w:rFonts w:ascii="Times New Roman" w:eastAsia="Times New Roman" w:hAnsi="Times New Roman" w:cs="Times New Roman"/>
          <w:sz w:val="20"/>
          <w:szCs w:val="20"/>
          <w:lang w:bidi="ne-NP"/>
        </w:rPr>
        <w:t>, R. (2021). Real-Time AI-Based Traffic Signal Management using YOLO. IEEE ITS Journal.</w:t>
      </w:r>
      <w:r w:rsidRPr="009F1430">
        <w:rPr>
          <w:rFonts w:ascii="Times New Roman" w:eastAsia="Times New Roman" w:hAnsi="Times New Roman" w:cs="Times New Roman"/>
          <w:sz w:val="20"/>
          <w:szCs w:val="20"/>
          <w:lang w:bidi="ne-NP"/>
        </w:rPr>
        <w:br/>
        <w:t xml:space="preserve">[2] Mehta, P., &amp; Gupta, N. (2022). Cloud-Based </w:t>
      </w:r>
      <w:proofErr w:type="spellStart"/>
      <w:r w:rsidRPr="009F1430">
        <w:rPr>
          <w:rFonts w:ascii="Times New Roman" w:eastAsia="Times New Roman" w:hAnsi="Times New Roman" w:cs="Times New Roman"/>
          <w:sz w:val="20"/>
          <w:szCs w:val="20"/>
          <w:lang w:bidi="ne-NP"/>
        </w:rPr>
        <w:t>IoT</w:t>
      </w:r>
      <w:proofErr w:type="spellEnd"/>
      <w:r w:rsidRPr="009F1430">
        <w:rPr>
          <w:rFonts w:ascii="Times New Roman" w:eastAsia="Times New Roman" w:hAnsi="Times New Roman" w:cs="Times New Roman"/>
          <w:sz w:val="20"/>
          <w:szCs w:val="20"/>
          <w:lang w:bidi="ne-NP"/>
        </w:rPr>
        <w:t xml:space="preserve"> Traffic Control. Int. Journal of Computer Applications.</w:t>
      </w:r>
      <w:r w:rsidRPr="009F1430">
        <w:rPr>
          <w:rFonts w:ascii="Times New Roman" w:eastAsia="Times New Roman" w:hAnsi="Times New Roman" w:cs="Times New Roman"/>
          <w:sz w:val="20"/>
          <w:szCs w:val="20"/>
          <w:lang w:bidi="ne-NP"/>
        </w:rPr>
        <w:br/>
        <w:t>[3] Zhang, Y. et al. (2020). Edge-Cloud Smart Traffic Systems. Springer.</w:t>
      </w:r>
      <w:r w:rsidRPr="009F1430">
        <w:rPr>
          <w:rFonts w:ascii="Times New Roman" w:eastAsia="Times New Roman" w:hAnsi="Times New Roman" w:cs="Times New Roman"/>
          <w:sz w:val="20"/>
          <w:szCs w:val="20"/>
          <w:lang w:bidi="ne-NP"/>
        </w:rPr>
        <w:br/>
        <w:t xml:space="preserve">[4] </w:t>
      </w:r>
      <w:proofErr w:type="spellStart"/>
      <w:r w:rsidRPr="009F1430">
        <w:rPr>
          <w:rFonts w:ascii="Times New Roman" w:eastAsia="Times New Roman" w:hAnsi="Times New Roman" w:cs="Times New Roman"/>
          <w:sz w:val="20"/>
          <w:szCs w:val="20"/>
          <w:lang w:bidi="ne-NP"/>
        </w:rPr>
        <w:t>Ultralytics</w:t>
      </w:r>
      <w:proofErr w:type="spellEnd"/>
      <w:r w:rsidRPr="009F1430">
        <w:rPr>
          <w:rFonts w:ascii="Times New Roman" w:eastAsia="Times New Roman" w:hAnsi="Times New Roman" w:cs="Times New Roman"/>
          <w:sz w:val="20"/>
          <w:szCs w:val="20"/>
          <w:lang w:bidi="ne-NP"/>
        </w:rPr>
        <w:t>, YOLOv5 GitHub Repository. https://github.com/ultralytics/</w:t>
      </w:r>
      <w:proofErr w:type="gramStart"/>
      <w:r w:rsidRPr="009F1430">
        <w:rPr>
          <w:rFonts w:ascii="Times New Roman" w:eastAsia="Times New Roman" w:hAnsi="Times New Roman" w:cs="Times New Roman"/>
          <w:sz w:val="20"/>
          <w:szCs w:val="20"/>
          <w:lang w:bidi="ne-NP"/>
        </w:rPr>
        <w:t>yolov5</w:t>
      </w:r>
      <w:proofErr w:type="gramEnd"/>
      <w:r w:rsidRPr="009F1430">
        <w:rPr>
          <w:rFonts w:ascii="Times New Roman" w:eastAsia="Times New Roman" w:hAnsi="Times New Roman" w:cs="Times New Roman"/>
          <w:sz w:val="20"/>
          <w:szCs w:val="20"/>
          <w:lang w:bidi="ne-NP"/>
        </w:rPr>
        <w:br/>
        <w:t>[5] Firebase Documentation. https://firebase.google.com/</w:t>
      </w:r>
      <w:proofErr w:type="gramStart"/>
      <w:r w:rsidRPr="009F1430">
        <w:rPr>
          <w:rFonts w:ascii="Times New Roman" w:eastAsia="Times New Roman" w:hAnsi="Times New Roman" w:cs="Times New Roman"/>
          <w:sz w:val="20"/>
          <w:szCs w:val="20"/>
          <w:lang w:bidi="ne-NP"/>
        </w:rPr>
        <w:t>docs</w:t>
      </w:r>
      <w:proofErr w:type="gramEnd"/>
      <w:r w:rsidRPr="009F1430">
        <w:rPr>
          <w:rFonts w:ascii="Times New Roman" w:eastAsia="Times New Roman" w:hAnsi="Times New Roman" w:cs="Times New Roman"/>
          <w:sz w:val="20"/>
          <w:szCs w:val="20"/>
          <w:lang w:bidi="ne-NP"/>
        </w:rPr>
        <w:br/>
        <w:t xml:space="preserve">[6] </w:t>
      </w:r>
      <w:proofErr w:type="spellStart"/>
      <w:r w:rsidRPr="009F1430">
        <w:rPr>
          <w:rFonts w:ascii="Times New Roman" w:eastAsia="Times New Roman" w:hAnsi="Times New Roman" w:cs="Times New Roman"/>
          <w:sz w:val="20"/>
          <w:szCs w:val="20"/>
          <w:lang w:bidi="ne-NP"/>
        </w:rPr>
        <w:t>Scikit</w:t>
      </w:r>
      <w:proofErr w:type="spellEnd"/>
      <w:r w:rsidRPr="009F1430">
        <w:rPr>
          <w:rFonts w:ascii="Times New Roman" w:eastAsia="Times New Roman" w:hAnsi="Times New Roman" w:cs="Times New Roman"/>
          <w:sz w:val="20"/>
          <w:szCs w:val="20"/>
          <w:lang w:bidi="ne-NP"/>
        </w:rPr>
        <w:t>-learn ML Library. https://scikit-learn.org/stable</w:t>
      </w:r>
      <w:proofErr w:type="gramStart"/>
      <w:r w:rsidRPr="009F1430">
        <w:rPr>
          <w:rFonts w:ascii="Times New Roman" w:eastAsia="Times New Roman" w:hAnsi="Times New Roman" w:cs="Times New Roman"/>
          <w:sz w:val="20"/>
          <w:szCs w:val="20"/>
          <w:lang w:bidi="ne-NP"/>
        </w:rPr>
        <w:t>/</w:t>
      </w:r>
      <w:proofErr w:type="gramEnd"/>
      <w:r w:rsidRPr="009F1430">
        <w:rPr>
          <w:rFonts w:ascii="Times New Roman" w:eastAsia="Times New Roman" w:hAnsi="Times New Roman" w:cs="Times New Roman"/>
          <w:sz w:val="20"/>
          <w:szCs w:val="20"/>
          <w:lang w:bidi="ne-NP"/>
        </w:rPr>
        <w:br/>
        <w:t xml:space="preserve">[7] </w:t>
      </w:r>
      <w:proofErr w:type="spellStart"/>
      <w:r w:rsidRPr="009F1430">
        <w:rPr>
          <w:rFonts w:ascii="Times New Roman" w:eastAsia="Times New Roman" w:hAnsi="Times New Roman" w:cs="Times New Roman"/>
          <w:sz w:val="20"/>
          <w:szCs w:val="20"/>
          <w:lang w:bidi="ne-NP"/>
        </w:rPr>
        <w:t>Streamlit</w:t>
      </w:r>
      <w:proofErr w:type="spellEnd"/>
      <w:r w:rsidRPr="009F1430">
        <w:rPr>
          <w:rFonts w:ascii="Times New Roman" w:eastAsia="Times New Roman" w:hAnsi="Times New Roman" w:cs="Times New Roman"/>
          <w:sz w:val="20"/>
          <w:szCs w:val="20"/>
          <w:lang w:bidi="ne-NP"/>
        </w:rPr>
        <w:t xml:space="preserve"> Official Docs. https://docs.streamlit.io/</w:t>
      </w:r>
    </w:p>
    <w:p w:rsidR="009F1430" w:rsidRPr="009F1430" w:rsidRDefault="009F1430" w:rsidP="009F1430">
      <w:p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b/>
          <w:bCs/>
          <w:sz w:val="20"/>
          <w:szCs w:val="20"/>
          <w:lang w:bidi="ne-NP"/>
        </w:rPr>
        <w:t>Appendix</w:t>
      </w:r>
    </w:p>
    <w:p w:rsidR="009F1430" w:rsidRPr="009F1430" w:rsidRDefault="009F1430" w:rsidP="009F1430">
      <w:pPr>
        <w:numPr>
          <w:ilvl w:val="0"/>
          <w:numId w:val="30"/>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sz w:val="20"/>
          <w:szCs w:val="20"/>
          <w:lang w:bidi="ne-NP"/>
        </w:rPr>
        <w:lastRenderedPageBreak/>
        <w:t>Code Files:</w:t>
      </w:r>
    </w:p>
    <w:p w:rsidR="009F1430" w:rsidRPr="009F1430" w:rsidRDefault="009F1430" w:rsidP="009F1430">
      <w:pPr>
        <w:numPr>
          <w:ilvl w:val="1"/>
          <w:numId w:val="30"/>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Courier New" w:eastAsia="Times New Roman" w:hAnsi="Courier New" w:cs="Courier New"/>
          <w:sz w:val="20"/>
          <w:szCs w:val="20"/>
          <w:lang w:bidi="ne-NP"/>
        </w:rPr>
        <w:t>vehicle_detect.py</w:t>
      </w:r>
      <w:r w:rsidRPr="009F1430">
        <w:rPr>
          <w:rFonts w:ascii="Times New Roman" w:eastAsia="Times New Roman" w:hAnsi="Times New Roman" w:cs="Times New Roman"/>
          <w:sz w:val="20"/>
          <w:szCs w:val="20"/>
          <w:lang w:bidi="ne-NP"/>
        </w:rPr>
        <w:t xml:space="preserve"> – Detection + Firebase sync</w:t>
      </w:r>
    </w:p>
    <w:p w:rsidR="009F1430" w:rsidRPr="009F1430" w:rsidRDefault="009F1430" w:rsidP="009F1430">
      <w:pPr>
        <w:numPr>
          <w:ilvl w:val="1"/>
          <w:numId w:val="30"/>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Courier New" w:eastAsia="Times New Roman" w:hAnsi="Courier New" w:cs="Courier New"/>
          <w:sz w:val="20"/>
          <w:szCs w:val="20"/>
          <w:lang w:bidi="ne-NP"/>
        </w:rPr>
        <w:t>model_train.py</w:t>
      </w:r>
      <w:r w:rsidRPr="009F1430">
        <w:rPr>
          <w:rFonts w:ascii="Times New Roman" w:eastAsia="Times New Roman" w:hAnsi="Times New Roman" w:cs="Times New Roman"/>
          <w:sz w:val="20"/>
          <w:szCs w:val="20"/>
          <w:lang w:bidi="ne-NP"/>
        </w:rPr>
        <w:t xml:space="preserve"> – ML model training + pickle save</w:t>
      </w:r>
    </w:p>
    <w:p w:rsidR="009F1430" w:rsidRPr="009F1430" w:rsidRDefault="009F1430" w:rsidP="009F1430">
      <w:pPr>
        <w:numPr>
          <w:ilvl w:val="1"/>
          <w:numId w:val="30"/>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Courier New" w:eastAsia="Times New Roman" w:hAnsi="Courier New" w:cs="Courier New"/>
          <w:sz w:val="20"/>
          <w:szCs w:val="20"/>
          <w:lang w:bidi="ne-NP"/>
        </w:rPr>
        <w:t>dashboard.py</w:t>
      </w:r>
      <w:r w:rsidRPr="009F1430">
        <w:rPr>
          <w:rFonts w:ascii="Times New Roman" w:eastAsia="Times New Roman" w:hAnsi="Times New Roman" w:cs="Times New Roman"/>
          <w:sz w:val="20"/>
          <w:szCs w:val="20"/>
          <w:lang w:bidi="ne-NP"/>
        </w:rPr>
        <w:t xml:space="preserve"> – Live </w:t>
      </w:r>
      <w:proofErr w:type="spellStart"/>
      <w:r w:rsidRPr="009F1430">
        <w:rPr>
          <w:rFonts w:ascii="Times New Roman" w:eastAsia="Times New Roman" w:hAnsi="Times New Roman" w:cs="Times New Roman"/>
          <w:sz w:val="20"/>
          <w:szCs w:val="20"/>
          <w:lang w:bidi="ne-NP"/>
        </w:rPr>
        <w:t>Streamlit</w:t>
      </w:r>
      <w:proofErr w:type="spellEnd"/>
      <w:r w:rsidRPr="009F1430">
        <w:rPr>
          <w:rFonts w:ascii="Times New Roman" w:eastAsia="Times New Roman" w:hAnsi="Times New Roman" w:cs="Times New Roman"/>
          <w:sz w:val="20"/>
          <w:szCs w:val="20"/>
          <w:lang w:bidi="ne-NP"/>
        </w:rPr>
        <w:t xml:space="preserve"> app + prediction</w:t>
      </w:r>
    </w:p>
    <w:p w:rsidR="009F1430" w:rsidRPr="009F1430" w:rsidRDefault="009F1430" w:rsidP="009F1430">
      <w:pPr>
        <w:numPr>
          <w:ilvl w:val="1"/>
          <w:numId w:val="30"/>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Courier New" w:eastAsia="Times New Roman" w:hAnsi="Courier New" w:cs="Courier New"/>
          <w:sz w:val="20"/>
          <w:szCs w:val="20"/>
          <w:lang w:bidi="ne-NP"/>
        </w:rPr>
        <w:t>helpers.py</w:t>
      </w:r>
      <w:r w:rsidRPr="009F1430">
        <w:rPr>
          <w:rFonts w:ascii="Times New Roman" w:eastAsia="Times New Roman" w:hAnsi="Times New Roman" w:cs="Times New Roman"/>
          <w:sz w:val="20"/>
          <w:szCs w:val="20"/>
          <w:lang w:bidi="ne-NP"/>
        </w:rPr>
        <w:t xml:space="preserve"> – Input preprocess, ROI logic</w:t>
      </w:r>
    </w:p>
    <w:p w:rsidR="009F1430" w:rsidRPr="009F1430" w:rsidRDefault="009F1430" w:rsidP="009F1430">
      <w:pPr>
        <w:numPr>
          <w:ilvl w:val="0"/>
          <w:numId w:val="30"/>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sz w:val="20"/>
          <w:szCs w:val="20"/>
          <w:lang w:bidi="ne-NP"/>
        </w:rPr>
        <w:t>Figure Suggestions:</w:t>
      </w:r>
    </w:p>
    <w:p w:rsidR="009F1430" w:rsidRPr="009F1430" w:rsidRDefault="009F1430" w:rsidP="009F1430">
      <w:pPr>
        <w:numPr>
          <w:ilvl w:val="1"/>
          <w:numId w:val="30"/>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sz w:val="20"/>
          <w:szCs w:val="20"/>
          <w:lang w:bidi="ne-NP"/>
        </w:rPr>
        <w:t>ROI selection screenshot</w:t>
      </w:r>
    </w:p>
    <w:p w:rsidR="009F1430" w:rsidRPr="009F1430" w:rsidRDefault="009F1430" w:rsidP="009F1430">
      <w:pPr>
        <w:numPr>
          <w:ilvl w:val="1"/>
          <w:numId w:val="30"/>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sz w:val="20"/>
          <w:szCs w:val="20"/>
          <w:lang w:bidi="ne-NP"/>
        </w:rPr>
        <w:t>Firebase data node sample</w:t>
      </w:r>
    </w:p>
    <w:p w:rsidR="009F1430" w:rsidRPr="009F1430" w:rsidRDefault="009F1430" w:rsidP="009F1430">
      <w:pPr>
        <w:numPr>
          <w:ilvl w:val="1"/>
          <w:numId w:val="30"/>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sz w:val="20"/>
          <w:szCs w:val="20"/>
          <w:lang w:bidi="ne-NP"/>
        </w:rPr>
        <w:t>ML model performance chart (R²)</w:t>
      </w:r>
    </w:p>
    <w:p w:rsidR="009F1430" w:rsidRPr="009F1430" w:rsidRDefault="009F1430" w:rsidP="009F1430">
      <w:pPr>
        <w:numPr>
          <w:ilvl w:val="1"/>
          <w:numId w:val="30"/>
        </w:numPr>
        <w:spacing w:before="100" w:beforeAutospacing="1" w:after="100" w:afterAutospacing="1" w:line="240" w:lineRule="auto"/>
        <w:rPr>
          <w:rFonts w:ascii="Times New Roman" w:eastAsia="Times New Roman" w:hAnsi="Times New Roman" w:cs="Times New Roman"/>
          <w:sz w:val="20"/>
          <w:szCs w:val="20"/>
          <w:lang w:bidi="ne-NP"/>
        </w:rPr>
      </w:pPr>
      <w:r w:rsidRPr="009F1430">
        <w:rPr>
          <w:rFonts w:ascii="Times New Roman" w:eastAsia="Times New Roman" w:hAnsi="Times New Roman" w:cs="Times New Roman"/>
          <w:sz w:val="20"/>
          <w:szCs w:val="20"/>
          <w:lang w:bidi="ne-NP"/>
        </w:rPr>
        <w:t>Dashboard live snapshot</w:t>
      </w:r>
    </w:p>
    <w:p w:rsidR="004241E9" w:rsidRPr="009F1430" w:rsidRDefault="004241E9" w:rsidP="002B4022">
      <w:pPr>
        <w:pStyle w:val="Heading1"/>
        <w:rPr>
          <w:sz w:val="20"/>
          <w:szCs w:val="20"/>
        </w:rPr>
      </w:pPr>
    </w:p>
    <w:sectPr w:rsidR="004241E9" w:rsidRPr="009F1430"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AE51A9F"/>
    <w:multiLevelType w:val="multilevel"/>
    <w:tmpl w:val="19ECF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AC4449"/>
    <w:multiLevelType w:val="multilevel"/>
    <w:tmpl w:val="D2825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8D31CB"/>
    <w:multiLevelType w:val="multilevel"/>
    <w:tmpl w:val="D06EA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E7331D"/>
    <w:multiLevelType w:val="multilevel"/>
    <w:tmpl w:val="23ACF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6C04CB"/>
    <w:multiLevelType w:val="multilevel"/>
    <w:tmpl w:val="0CD4A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1E0B69"/>
    <w:multiLevelType w:val="multilevel"/>
    <w:tmpl w:val="E8D6E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931326"/>
    <w:multiLevelType w:val="multilevel"/>
    <w:tmpl w:val="8200B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4A319A"/>
    <w:multiLevelType w:val="multilevel"/>
    <w:tmpl w:val="38A81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3F651A"/>
    <w:multiLevelType w:val="multilevel"/>
    <w:tmpl w:val="D4A08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C31F7"/>
    <w:multiLevelType w:val="multilevel"/>
    <w:tmpl w:val="F7D41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744340"/>
    <w:multiLevelType w:val="multilevel"/>
    <w:tmpl w:val="872AF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9B6E0B"/>
    <w:multiLevelType w:val="multilevel"/>
    <w:tmpl w:val="F0766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853420"/>
    <w:multiLevelType w:val="multilevel"/>
    <w:tmpl w:val="BECE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E64E51"/>
    <w:multiLevelType w:val="multilevel"/>
    <w:tmpl w:val="8AF2D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B44D6E"/>
    <w:multiLevelType w:val="multilevel"/>
    <w:tmpl w:val="87567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211958"/>
    <w:multiLevelType w:val="multilevel"/>
    <w:tmpl w:val="E662F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1C7062"/>
    <w:multiLevelType w:val="multilevel"/>
    <w:tmpl w:val="478AF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4F310C"/>
    <w:multiLevelType w:val="multilevel"/>
    <w:tmpl w:val="B6DEF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675BC2"/>
    <w:multiLevelType w:val="multilevel"/>
    <w:tmpl w:val="BBDC8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C450A8"/>
    <w:multiLevelType w:val="multilevel"/>
    <w:tmpl w:val="0F382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6E3F0B"/>
    <w:multiLevelType w:val="multilevel"/>
    <w:tmpl w:val="A8484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4"/>
  </w:num>
  <w:num w:numId="11">
    <w:abstractNumId w:val="12"/>
  </w:num>
  <w:num w:numId="12">
    <w:abstractNumId w:val="10"/>
  </w:num>
  <w:num w:numId="13">
    <w:abstractNumId w:val="19"/>
  </w:num>
  <w:num w:numId="14">
    <w:abstractNumId w:val="16"/>
  </w:num>
  <w:num w:numId="15">
    <w:abstractNumId w:val="13"/>
  </w:num>
  <w:num w:numId="16">
    <w:abstractNumId w:val="18"/>
  </w:num>
  <w:num w:numId="17">
    <w:abstractNumId w:val="26"/>
  </w:num>
  <w:num w:numId="18">
    <w:abstractNumId w:val="11"/>
  </w:num>
  <w:num w:numId="19">
    <w:abstractNumId w:val="29"/>
  </w:num>
  <w:num w:numId="20">
    <w:abstractNumId w:val="28"/>
  </w:num>
  <w:num w:numId="21">
    <w:abstractNumId w:val="25"/>
  </w:num>
  <w:num w:numId="22">
    <w:abstractNumId w:val="23"/>
  </w:num>
  <w:num w:numId="23">
    <w:abstractNumId w:val="21"/>
  </w:num>
  <w:num w:numId="24">
    <w:abstractNumId w:val="22"/>
  </w:num>
  <w:num w:numId="25">
    <w:abstractNumId w:val="15"/>
  </w:num>
  <w:num w:numId="26">
    <w:abstractNumId w:val="14"/>
  </w:num>
  <w:num w:numId="27">
    <w:abstractNumId w:val="17"/>
  </w:num>
  <w:num w:numId="28">
    <w:abstractNumId w:val="9"/>
  </w:num>
  <w:num w:numId="29">
    <w:abstractNumId w:val="20"/>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29639D"/>
    <w:rsid w:val="002A4C49"/>
    <w:rsid w:val="002B4022"/>
    <w:rsid w:val="00326F90"/>
    <w:rsid w:val="004241E9"/>
    <w:rsid w:val="00587A08"/>
    <w:rsid w:val="00604D40"/>
    <w:rsid w:val="006B1A34"/>
    <w:rsid w:val="009C5264"/>
    <w:rsid w:val="009F1430"/>
    <w:rsid w:val="00AA1D8D"/>
    <w:rsid w:val="00B47730"/>
    <w:rsid w:val="00CB0664"/>
    <w:rsid w:val="00FC1E7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74A50A"/>
  <w14:defaultImageDpi w14:val="300"/>
  <w15:docId w15:val="{877DC923-1BC5-4ACC-8553-E94DF407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NormalWeb">
    <w:name w:val="Normal (Web)"/>
    <w:basedOn w:val="Normal"/>
    <w:uiPriority w:val="99"/>
    <w:unhideWhenUsed/>
    <w:rsid w:val="002B4022"/>
    <w:pPr>
      <w:spacing w:before="100" w:beforeAutospacing="1" w:after="100" w:afterAutospacing="1" w:line="240" w:lineRule="auto"/>
    </w:pPr>
    <w:rPr>
      <w:rFonts w:ascii="Times New Roman" w:eastAsia="Times New Roman" w:hAnsi="Times New Roman" w:cs="Times New Roman"/>
      <w:sz w:val="24"/>
      <w:szCs w:val="24"/>
      <w:lang w:bidi="ne-NP"/>
    </w:rPr>
  </w:style>
  <w:style w:type="paragraph" w:styleId="HTMLPreformatted">
    <w:name w:val="HTML Preformatted"/>
    <w:basedOn w:val="Normal"/>
    <w:link w:val="HTMLPreformattedChar"/>
    <w:uiPriority w:val="99"/>
    <w:semiHidden/>
    <w:unhideWhenUsed/>
    <w:rsid w:val="002B40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ne-NP"/>
    </w:rPr>
  </w:style>
  <w:style w:type="character" w:customStyle="1" w:styleId="HTMLPreformattedChar">
    <w:name w:val="HTML Preformatted Char"/>
    <w:basedOn w:val="DefaultParagraphFont"/>
    <w:link w:val="HTMLPreformatted"/>
    <w:uiPriority w:val="99"/>
    <w:semiHidden/>
    <w:rsid w:val="002B4022"/>
    <w:rPr>
      <w:rFonts w:ascii="Courier New" w:eastAsia="Times New Roman" w:hAnsi="Courier New" w:cs="Courier New"/>
      <w:sz w:val="20"/>
      <w:szCs w:val="20"/>
      <w:lang w:bidi="ne-NP"/>
    </w:rPr>
  </w:style>
  <w:style w:type="character" w:styleId="HTMLCode">
    <w:name w:val="HTML Code"/>
    <w:basedOn w:val="DefaultParagraphFont"/>
    <w:uiPriority w:val="99"/>
    <w:semiHidden/>
    <w:unhideWhenUsed/>
    <w:rsid w:val="002B4022"/>
    <w:rPr>
      <w:rFonts w:ascii="Courier New" w:eastAsia="Times New Roman" w:hAnsi="Courier New" w:cs="Courier New"/>
      <w:sz w:val="20"/>
      <w:szCs w:val="20"/>
    </w:rPr>
  </w:style>
  <w:style w:type="character" w:styleId="Hyperlink">
    <w:name w:val="Hyperlink"/>
    <w:basedOn w:val="DefaultParagraphFont"/>
    <w:uiPriority w:val="99"/>
    <w:semiHidden/>
    <w:unhideWhenUsed/>
    <w:rsid w:val="009F14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80239">
      <w:bodyDiv w:val="1"/>
      <w:marLeft w:val="0"/>
      <w:marRight w:val="0"/>
      <w:marTop w:val="0"/>
      <w:marBottom w:val="0"/>
      <w:divBdr>
        <w:top w:val="none" w:sz="0" w:space="0" w:color="auto"/>
        <w:left w:val="none" w:sz="0" w:space="0" w:color="auto"/>
        <w:bottom w:val="none" w:sz="0" w:space="0" w:color="auto"/>
        <w:right w:val="none" w:sz="0" w:space="0" w:color="auto"/>
      </w:divBdr>
    </w:div>
    <w:div w:id="325861113">
      <w:bodyDiv w:val="1"/>
      <w:marLeft w:val="0"/>
      <w:marRight w:val="0"/>
      <w:marTop w:val="0"/>
      <w:marBottom w:val="0"/>
      <w:divBdr>
        <w:top w:val="none" w:sz="0" w:space="0" w:color="auto"/>
        <w:left w:val="none" w:sz="0" w:space="0" w:color="auto"/>
        <w:bottom w:val="none" w:sz="0" w:space="0" w:color="auto"/>
        <w:right w:val="none" w:sz="0" w:space="0" w:color="auto"/>
      </w:divBdr>
    </w:div>
    <w:div w:id="464002928">
      <w:bodyDiv w:val="1"/>
      <w:marLeft w:val="0"/>
      <w:marRight w:val="0"/>
      <w:marTop w:val="0"/>
      <w:marBottom w:val="0"/>
      <w:divBdr>
        <w:top w:val="none" w:sz="0" w:space="0" w:color="auto"/>
        <w:left w:val="none" w:sz="0" w:space="0" w:color="auto"/>
        <w:bottom w:val="none" w:sz="0" w:space="0" w:color="auto"/>
        <w:right w:val="none" w:sz="0" w:space="0" w:color="auto"/>
      </w:divBdr>
    </w:div>
    <w:div w:id="486286702">
      <w:bodyDiv w:val="1"/>
      <w:marLeft w:val="0"/>
      <w:marRight w:val="0"/>
      <w:marTop w:val="0"/>
      <w:marBottom w:val="0"/>
      <w:divBdr>
        <w:top w:val="none" w:sz="0" w:space="0" w:color="auto"/>
        <w:left w:val="none" w:sz="0" w:space="0" w:color="auto"/>
        <w:bottom w:val="none" w:sz="0" w:space="0" w:color="auto"/>
        <w:right w:val="none" w:sz="0" w:space="0" w:color="auto"/>
      </w:divBdr>
    </w:div>
    <w:div w:id="569315469">
      <w:bodyDiv w:val="1"/>
      <w:marLeft w:val="0"/>
      <w:marRight w:val="0"/>
      <w:marTop w:val="0"/>
      <w:marBottom w:val="0"/>
      <w:divBdr>
        <w:top w:val="none" w:sz="0" w:space="0" w:color="auto"/>
        <w:left w:val="none" w:sz="0" w:space="0" w:color="auto"/>
        <w:bottom w:val="none" w:sz="0" w:space="0" w:color="auto"/>
        <w:right w:val="none" w:sz="0" w:space="0" w:color="auto"/>
      </w:divBdr>
    </w:div>
    <w:div w:id="613564671">
      <w:bodyDiv w:val="1"/>
      <w:marLeft w:val="0"/>
      <w:marRight w:val="0"/>
      <w:marTop w:val="0"/>
      <w:marBottom w:val="0"/>
      <w:divBdr>
        <w:top w:val="none" w:sz="0" w:space="0" w:color="auto"/>
        <w:left w:val="none" w:sz="0" w:space="0" w:color="auto"/>
        <w:bottom w:val="none" w:sz="0" w:space="0" w:color="auto"/>
        <w:right w:val="none" w:sz="0" w:space="0" w:color="auto"/>
      </w:divBdr>
    </w:div>
    <w:div w:id="704327484">
      <w:bodyDiv w:val="1"/>
      <w:marLeft w:val="0"/>
      <w:marRight w:val="0"/>
      <w:marTop w:val="0"/>
      <w:marBottom w:val="0"/>
      <w:divBdr>
        <w:top w:val="none" w:sz="0" w:space="0" w:color="auto"/>
        <w:left w:val="none" w:sz="0" w:space="0" w:color="auto"/>
        <w:bottom w:val="none" w:sz="0" w:space="0" w:color="auto"/>
        <w:right w:val="none" w:sz="0" w:space="0" w:color="auto"/>
      </w:divBdr>
    </w:div>
    <w:div w:id="970785942">
      <w:bodyDiv w:val="1"/>
      <w:marLeft w:val="0"/>
      <w:marRight w:val="0"/>
      <w:marTop w:val="0"/>
      <w:marBottom w:val="0"/>
      <w:divBdr>
        <w:top w:val="none" w:sz="0" w:space="0" w:color="auto"/>
        <w:left w:val="none" w:sz="0" w:space="0" w:color="auto"/>
        <w:bottom w:val="none" w:sz="0" w:space="0" w:color="auto"/>
        <w:right w:val="none" w:sz="0" w:space="0" w:color="auto"/>
      </w:divBdr>
    </w:div>
    <w:div w:id="1030565069">
      <w:bodyDiv w:val="1"/>
      <w:marLeft w:val="0"/>
      <w:marRight w:val="0"/>
      <w:marTop w:val="0"/>
      <w:marBottom w:val="0"/>
      <w:divBdr>
        <w:top w:val="none" w:sz="0" w:space="0" w:color="auto"/>
        <w:left w:val="none" w:sz="0" w:space="0" w:color="auto"/>
        <w:bottom w:val="none" w:sz="0" w:space="0" w:color="auto"/>
        <w:right w:val="none" w:sz="0" w:space="0" w:color="auto"/>
      </w:divBdr>
    </w:div>
    <w:div w:id="1213343738">
      <w:bodyDiv w:val="1"/>
      <w:marLeft w:val="0"/>
      <w:marRight w:val="0"/>
      <w:marTop w:val="0"/>
      <w:marBottom w:val="0"/>
      <w:divBdr>
        <w:top w:val="none" w:sz="0" w:space="0" w:color="auto"/>
        <w:left w:val="none" w:sz="0" w:space="0" w:color="auto"/>
        <w:bottom w:val="none" w:sz="0" w:space="0" w:color="auto"/>
        <w:right w:val="none" w:sz="0" w:space="0" w:color="auto"/>
      </w:divBdr>
      <w:divsChild>
        <w:div w:id="1036659665">
          <w:marLeft w:val="0"/>
          <w:marRight w:val="0"/>
          <w:marTop w:val="0"/>
          <w:marBottom w:val="0"/>
          <w:divBdr>
            <w:top w:val="none" w:sz="0" w:space="0" w:color="auto"/>
            <w:left w:val="none" w:sz="0" w:space="0" w:color="auto"/>
            <w:bottom w:val="none" w:sz="0" w:space="0" w:color="auto"/>
            <w:right w:val="none" w:sz="0" w:space="0" w:color="auto"/>
          </w:divBdr>
        </w:div>
        <w:div w:id="103422614">
          <w:marLeft w:val="0"/>
          <w:marRight w:val="0"/>
          <w:marTop w:val="0"/>
          <w:marBottom w:val="0"/>
          <w:divBdr>
            <w:top w:val="none" w:sz="0" w:space="0" w:color="auto"/>
            <w:left w:val="none" w:sz="0" w:space="0" w:color="auto"/>
            <w:bottom w:val="none" w:sz="0" w:space="0" w:color="auto"/>
            <w:right w:val="none" w:sz="0" w:space="0" w:color="auto"/>
          </w:divBdr>
        </w:div>
        <w:div w:id="836577222">
          <w:marLeft w:val="0"/>
          <w:marRight w:val="0"/>
          <w:marTop w:val="0"/>
          <w:marBottom w:val="0"/>
          <w:divBdr>
            <w:top w:val="none" w:sz="0" w:space="0" w:color="auto"/>
            <w:left w:val="none" w:sz="0" w:space="0" w:color="auto"/>
            <w:bottom w:val="none" w:sz="0" w:space="0" w:color="auto"/>
            <w:right w:val="none" w:sz="0" w:space="0" w:color="auto"/>
          </w:divBdr>
        </w:div>
        <w:div w:id="1912619481">
          <w:marLeft w:val="0"/>
          <w:marRight w:val="0"/>
          <w:marTop w:val="0"/>
          <w:marBottom w:val="0"/>
          <w:divBdr>
            <w:top w:val="none" w:sz="0" w:space="0" w:color="auto"/>
            <w:left w:val="none" w:sz="0" w:space="0" w:color="auto"/>
            <w:bottom w:val="none" w:sz="0" w:space="0" w:color="auto"/>
            <w:right w:val="none" w:sz="0" w:space="0" w:color="auto"/>
          </w:divBdr>
        </w:div>
      </w:divsChild>
    </w:div>
    <w:div w:id="1260945182">
      <w:bodyDiv w:val="1"/>
      <w:marLeft w:val="0"/>
      <w:marRight w:val="0"/>
      <w:marTop w:val="0"/>
      <w:marBottom w:val="0"/>
      <w:divBdr>
        <w:top w:val="none" w:sz="0" w:space="0" w:color="auto"/>
        <w:left w:val="none" w:sz="0" w:space="0" w:color="auto"/>
        <w:bottom w:val="none" w:sz="0" w:space="0" w:color="auto"/>
        <w:right w:val="none" w:sz="0" w:space="0" w:color="auto"/>
      </w:divBdr>
    </w:div>
    <w:div w:id="1372612959">
      <w:bodyDiv w:val="1"/>
      <w:marLeft w:val="0"/>
      <w:marRight w:val="0"/>
      <w:marTop w:val="0"/>
      <w:marBottom w:val="0"/>
      <w:divBdr>
        <w:top w:val="none" w:sz="0" w:space="0" w:color="auto"/>
        <w:left w:val="none" w:sz="0" w:space="0" w:color="auto"/>
        <w:bottom w:val="none" w:sz="0" w:space="0" w:color="auto"/>
        <w:right w:val="none" w:sz="0" w:space="0" w:color="auto"/>
      </w:divBdr>
    </w:div>
    <w:div w:id="1426338193">
      <w:bodyDiv w:val="1"/>
      <w:marLeft w:val="0"/>
      <w:marRight w:val="0"/>
      <w:marTop w:val="0"/>
      <w:marBottom w:val="0"/>
      <w:divBdr>
        <w:top w:val="none" w:sz="0" w:space="0" w:color="auto"/>
        <w:left w:val="none" w:sz="0" w:space="0" w:color="auto"/>
        <w:bottom w:val="none" w:sz="0" w:space="0" w:color="auto"/>
        <w:right w:val="none" w:sz="0" w:space="0" w:color="auto"/>
      </w:divBdr>
    </w:div>
    <w:div w:id="1634631449">
      <w:bodyDiv w:val="1"/>
      <w:marLeft w:val="0"/>
      <w:marRight w:val="0"/>
      <w:marTop w:val="0"/>
      <w:marBottom w:val="0"/>
      <w:divBdr>
        <w:top w:val="none" w:sz="0" w:space="0" w:color="auto"/>
        <w:left w:val="none" w:sz="0" w:space="0" w:color="auto"/>
        <w:bottom w:val="none" w:sz="0" w:space="0" w:color="auto"/>
        <w:right w:val="none" w:sz="0" w:space="0" w:color="auto"/>
      </w:divBdr>
    </w:div>
    <w:div w:id="1685672316">
      <w:bodyDiv w:val="1"/>
      <w:marLeft w:val="0"/>
      <w:marRight w:val="0"/>
      <w:marTop w:val="0"/>
      <w:marBottom w:val="0"/>
      <w:divBdr>
        <w:top w:val="none" w:sz="0" w:space="0" w:color="auto"/>
        <w:left w:val="none" w:sz="0" w:space="0" w:color="auto"/>
        <w:bottom w:val="none" w:sz="0" w:space="0" w:color="auto"/>
        <w:right w:val="none" w:sz="0" w:space="0" w:color="auto"/>
      </w:divBdr>
    </w:div>
    <w:div w:id="2064714636">
      <w:bodyDiv w:val="1"/>
      <w:marLeft w:val="0"/>
      <w:marRight w:val="0"/>
      <w:marTop w:val="0"/>
      <w:marBottom w:val="0"/>
      <w:divBdr>
        <w:top w:val="none" w:sz="0" w:space="0" w:color="auto"/>
        <w:left w:val="none" w:sz="0" w:space="0" w:color="auto"/>
        <w:bottom w:val="none" w:sz="0" w:space="0" w:color="auto"/>
        <w:right w:val="none" w:sz="0" w:space="0" w:color="auto"/>
      </w:divBdr>
      <w:divsChild>
        <w:div w:id="1325427718">
          <w:marLeft w:val="0"/>
          <w:marRight w:val="0"/>
          <w:marTop w:val="0"/>
          <w:marBottom w:val="0"/>
          <w:divBdr>
            <w:top w:val="none" w:sz="0" w:space="0" w:color="auto"/>
            <w:left w:val="none" w:sz="0" w:space="0" w:color="auto"/>
            <w:bottom w:val="none" w:sz="0" w:space="0" w:color="auto"/>
            <w:right w:val="none" w:sz="0" w:space="0" w:color="auto"/>
          </w:divBdr>
        </w:div>
        <w:div w:id="1538859944">
          <w:marLeft w:val="0"/>
          <w:marRight w:val="0"/>
          <w:marTop w:val="0"/>
          <w:marBottom w:val="0"/>
          <w:divBdr>
            <w:top w:val="none" w:sz="0" w:space="0" w:color="auto"/>
            <w:left w:val="none" w:sz="0" w:space="0" w:color="auto"/>
            <w:bottom w:val="none" w:sz="0" w:space="0" w:color="auto"/>
            <w:right w:val="none" w:sz="0" w:space="0" w:color="auto"/>
          </w:divBdr>
        </w:div>
        <w:div w:id="127213428">
          <w:marLeft w:val="0"/>
          <w:marRight w:val="0"/>
          <w:marTop w:val="0"/>
          <w:marBottom w:val="0"/>
          <w:divBdr>
            <w:top w:val="none" w:sz="0" w:space="0" w:color="auto"/>
            <w:left w:val="none" w:sz="0" w:space="0" w:color="auto"/>
            <w:bottom w:val="none" w:sz="0" w:space="0" w:color="auto"/>
            <w:right w:val="none" w:sz="0" w:space="0" w:color="auto"/>
          </w:divBdr>
        </w:div>
        <w:div w:id="623344758">
          <w:marLeft w:val="0"/>
          <w:marRight w:val="0"/>
          <w:marTop w:val="0"/>
          <w:marBottom w:val="0"/>
          <w:divBdr>
            <w:top w:val="none" w:sz="0" w:space="0" w:color="auto"/>
            <w:left w:val="none" w:sz="0" w:space="0" w:color="auto"/>
            <w:bottom w:val="none" w:sz="0" w:space="0" w:color="auto"/>
            <w:right w:val="none" w:sz="0" w:space="0" w:color="auto"/>
          </w:divBdr>
        </w:div>
      </w:divsChild>
    </w:div>
    <w:div w:id="2070492855">
      <w:bodyDiv w:val="1"/>
      <w:marLeft w:val="0"/>
      <w:marRight w:val="0"/>
      <w:marTop w:val="0"/>
      <w:marBottom w:val="0"/>
      <w:divBdr>
        <w:top w:val="none" w:sz="0" w:space="0" w:color="auto"/>
        <w:left w:val="none" w:sz="0" w:space="0" w:color="auto"/>
        <w:bottom w:val="none" w:sz="0" w:space="0" w:color="auto"/>
        <w:right w:val="none" w:sz="0" w:space="0" w:color="auto"/>
      </w:divBdr>
      <w:divsChild>
        <w:div w:id="658533108">
          <w:marLeft w:val="0"/>
          <w:marRight w:val="0"/>
          <w:marTop w:val="0"/>
          <w:marBottom w:val="0"/>
          <w:divBdr>
            <w:top w:val="none" w:sz="0" w:space="0" w:color="auto"/>
            <w:left w:val="none" w:sz="0" w:space="0" w:color="auto"/>
            <w:bottom w:val="none" w:sz="0" w:space="0" w:color="auto"/>
            <w:right w:val="none" w:sz="0" w:space="0" w:color="auto"/>
          </w:divBdr>
        </w:div>
        <w:div w:id="723453355">
          <w:marLeft w:val="0"/>
          <w:marRight w:val="0"/>
          <w:marTop w:val="0"/>
          <w:marBottom w:val="0"/>
          <w:divBdr>
            <w:top w:val="none" w:sz="0" w:space="0" w:color="auto"/>
            <w:left w:val="none" w:sz="0" w:space="0" w:color="auto"/>
            <w:bottom w:val="none" w:sz="0" w:space="0" w:color="auto"/>
            <w:right w:val="none" w:sz="0" w:space="0" w:color="auto"/>
          </w:divBdr>
        </w:div>
        <w:div w:id="1928462484">
          <w:marLeft w:val="0"/>
          <w:marRight w:val="0"/>
          <w:marTop w:val="0"/>
          <w:marBottom w:val="0"/>
          <w:divBdr>
            <w:top w:val="none" w:sz="0" w:space="0" w:color="auto"/>
            <w:left w:val="none" w:sz="0" w:space="0" w:color="auto"/>
            <w:bottom w:val="none" w:sz="0" w:space="0" w:color="auto"/>
            <w:right w:val="none" w:sz="0" w:space="0" w:color="auto"/>
          </w:divBdr>
        </w:div>
        <w:div w:id="876427281">
          <w:marLeft w:val="0"/>
          <w:marRight w:val="0"/>
          <w:marTop w:val="0"/>
          <w:marBottom w:val="0"/>
          <w:divBdr>
            <w:top w:val="none" w:sz="0" w:space="0" w:color="auto"/>
            <w:left w:val="none" w:sz="0" w:space="0" w:color="auto"/>
            <w:bottom w:val="none" w:sz="0" w:space="0" w:color="auto"/>
            <w:right w:val="none" w:sz="0" w:space="0" w:color="auto"/>
          </w:divBdr>
        </w:div>
      </w:divsChild>
    </w:div>
    <w:div w:id="212364290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33B8A-242E-4986-8421-0463BA111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ASUS VivoBOOK</cp:lastModifiedBy>
  <cp:revision>9</cp:revision>
  <dcterms:created xsi:type="dcterms:W3CDTF">2025-07-07T07:24:00Z</dcterms:created>
  <dcterms:modified xsi:type="dcterms:W3CDTF">2025-07-07T07:54:00Z</dcterms:modified>
  <cp:category/>
</cp:coreProperties>
</file>